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D95413" w14:textId="4AD92A08" w:rsidR="00BA64D3" w:rsidRPr="001C270B" w:rsidRDefault="00BA64D3" w:rsidP="00BA64D3">
      <w:pPr>
        <w:jc w:val="right"/>
        <w:rPr>
          <w:rFonts w:ascii="Times New Roman" w:hAnsi="Times New Roman" w:cs="Times New Roman"/>
          <w:sz w:val="24"/>
          <w:szCs w:val="24"/>
        </w:rPr>
      </w:pPr>
      <w:r w:rsidRPr="001C270B">
        <w:rPr>
          <w:rFonts w:ascii="Times New Roman" w:hAnsi="Times New Roman" w:cs="Times New Roman"/>
          <w:sz w:val="24"/>
          <w:szCs w:val="24"/>
        </w:rPr>
        <w:t>Załącznik Nr 1 do Zapytania Ofertowego</w:t>
      </w:r>
    </w:p>
    <w:p w14:paraId="7C7B226F" w14:textId="77777777" w:rsidR="00BA64D3" w:rsidRPr="001C270B" w:rsidRDefault="00BA64D3" w:rsidP="00BA64D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AE4EBBF" w14:textId="77777777" w:rsidR="00BA64D3" w:rsidRPr="001C270B" w:rsidRDefault="00BA64D3" w:rsidP="00BA64D3">
      <w:pPr>
        <w:pStyle w:val="Tekstpodstawowy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C270B">
        <w:rPr>
          <w:rFonts w:ascii="Times New Roman" w:hAnsi="Times New Roman" w:cs="Times New Roman"/>
          <w:color w:val="000000" w:themeColor="text1"/>
          <w:sz w:val="24"/>
          <w:szCs w:val="24"/>
        </w:rPr>
        <w:t>Wzór formularza ofertowego</w:t>
      </w:r>
    </w:p>
    <w:p w14:paraId="5B34B5C2" w14:textId="0CB70C98" w:rsidR="00BA64D3" w:rsidRPr="001C270B" w:rsidRDefault="00BA64D3" w:rsidP="00BA64D3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C270B">
        <w:rPr>
          <w:rFonts w:ascii="Times New Roman" w:hAnsi="Times New Roman" w:cs="Times New Roman"/>
          <w:color w:val="000000"/>
          <w:sz w:val="24"/>
          <w:szCs w:val="24"/>
        </w:rPr>
        <w:t>(Numer referencyjny:</w:t>
      </w:r>
      <w:r w:rsidRPr="001C270B">
        <w:rPr>
          <w:rFonts w:ascii="Times New Roman" w:hAnsi="Times New Roman" w:cs="Times New Roman"/>
          <w:sz w:val="24"/>
          <w:szCs w:val="24"/>
        </w:rPr>
        <w:t xml:space="preserve"> </w:t>
      </w:r>
      <w:r w:rsidRPr="001C27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1/MAJNUSZ/03/2026</w:t>
      </w:r>
      <w:r w:rsidRPr="001C270B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43D638E7" w14:textId="77777777" w:rsidR="00AC6E4C" w:rsidRPr="001C270B" w:rsidRDefault="00AC6E4C" w:rsidP="00BA64D3">
      <w:pPr>
        <w:rPr>
          <w:rFonts w:ascii="Times New Roman" w:hAnsi="Times New Roman" w:cs="Times New Roman"/>
          <w:sz w:val="24"/>
          <w:szCs w:val="24"/>
        </w:rPr>
      </w:pPr>
    </w:p>
    <w:p w14:paraId="35E405DE" w14:textId="3FC7DC54" w:rsidR="00BA64D3" w:rsidRPr="005A3BC5" w:rsidRDefault="00BA64D3" w:rsidP="00836AA2">
      <w:pPr>
        <w:pStyle w:val="Akapitzlist"/>
        <w:numPr>
          <w:ilvl w:val="0"/>
          <w:numId w:val="23"/>
        </w:numPr>
        <w:tabs>
          <w:tab w:val="left" w:pos="0"/>
          <w:tab w:val="left" w:pos="709"/>
        </w:tabs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A3B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DANE DOTYCZĄCE ZAMAWIAJĄCEGO</w:t>
      </w:r>
    </w:p>
    <w:p w14:paraId="1E316A4D" w14:textId="77777777" w:rsidR="00235CC3" w:rsidRPr="001C270B" w:rsidRDefault="00235CC3" w:rsidP="001C270B">
      <w:pPr>
        <w:spacing w:after="0"/>
        <w:ind w:firstLine="142"/>
        <w:rPr>
          <w:rFonts w:ascii="Times New Roman" w:hAnsi="Times New Roman" w:cs="Times New Roman"/>
          <w:b/>
          <w:sz w:val="24"/>
          <w:szCs w:val="24"/>
        </w:rPr>
      </w:pPr>
    </w:p>
    <w:p w14:paraId="70B47791" w14:textId="565BE372" w:rsidR="00235CC3" w:rsidRPr="001C270B" w:rsidRDefault="00235CC3" w:rsidP="005A3BC5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C270B">
        <w:rPr>
          <w:rFonts w:ascii="Times New Roman" w:hAnsi="Times New Roman" w:cs="Times New Roman"/>
          <w:b/>
          <w:sz w:val="24"/>
          <w:szCs w:val="24"/>
        </w:rPr>
        <w:t>MAJNUSZ ROMAN PRZEDSIĘBIORSTWO MAJNUSZ</w:t>
      </w:r>
    </w:p>
    <w:p w14:paraId="53FD79CF" w14:textId="574A14DC" w:rsidR="00BA64D3" w:rsidRPr="001C270B" w:rsidRDefault="00BA64D3" w:rsidP="005A3BC5">
      <w:pPr>
        <w:spacing w:after="0"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1C270B">
        <w:rPr>
          <w:rFonts w:ascii="Times New Roman" w:hAnsi="Times New Roman" w:cs="Times New Roman"/>
          <w:bCs/>
          <w:sz w:val="24"/>
          <w:szCs w:val="24"/>
        </w:rPr>
        <w:t xml:space="preserve">ul. </w:t>
      </w:r>
      <w:r w:rsidR="00235CC3" w:rsidRPr="001C270B">
        <w:rPr>
          <w:rFonts w:ascii="Times New Roman" w:hAnsi="Times New Roman" w:cs="Times New Roman"/>
          <w:bCs/>
          <w:sz w:val="24"/>
          <w:szCs w:val="24"/>
        </w:rPr>
        <w:t>Rybnicka 109</w:t>
      </w:r>
      <w:r w:rsidRPr="001C270B">
        <w:rPr>
          <w:rFonts w:ascii="Times New Roman" w:hAnsi="Times New Roman" w:cs="Times New Roman"/>
          <w:bCs/>
          <w:sz w:val="24"/>
          <w:szCs w:val="24"/>
        </w:rPr>
        <w:t>, 47-</w:t>
      </w:r>
      <w:r w:rsidR="00235CC3" w:rsidRPr="001C270B">
        <w:rPr>
          <w:rFonts w:ascii="Times New Roman" w:hAnsi="Times New Roman" w:cs="Times New Roman"/>
          <w:bCs/>
          <w:sz w:val="24"/>
          <w:szCs w:val="24"/>
        </w:rPr>
        <w:t>400</w:t>
      </w:r>
      <w:r w:rsidRPr="001C270B">
        <w:rPr>
          <w:rFonts w:ascii="Times New Roman" w:hAnsi="Times New Roman" w:cs="Times New Roman"/>
          <w:bCs/>
          <w:sz w:val="24"/>
          <w:szCs w:val="24"/>
        </w:rPr>
        <w:t xml:space="preserve"> R</w:t>
      </w:r>
      <w:r w:rsidR="00235CC3" w:rsidRPr="001C270B">
        <w:rPr>
          <w:rFonts w:ascii="Times New Roman" w:hAnsi="Times New Roman" w:cs="Times New Roman"/>
          <w:bCs/>
          <w:sz w:val="24"/>
          <w:szCs w:val="24"/>
        </w:rPr>
        <w:t>acibórz</w:t>
      </w:r>
      <w:r w:rsidRPr="001C270B">
        <w:rPr>
          <w:rFonts w:ascii="Times New Roman" w:hAnsi="Times New Roman" w:cs="Times New Roman"/>
          <w:bCs/>
          <w:sz w:val="24"/>
          <w:szCs w:val="24"/>
        </w:rPr>
        <w:t>,</w:t>
      </w:r>
    </w:p>
    <w:p w14:paraId="3E36E951" w14:textId="77777777" w:rsidR="00BA64D3" w:rsidRPr="001C270B" w:rsidRDefault="00BA64D3" w:rsidP="005A3BC5">
      <w:pPr>
        <w:spacing w:after="0"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1C270B">
        <w:rPr>
          <w:rFonts w:ascii="Times New Roman" w:hAnsi="Times New Roman" w:cs="Times New Roman"/>
          <w:bCs/>
          <w:sz w:val="24"/>
          <w:szCs w:val="24"/>
        </w:rPr>
        <w:t>powiat raciborski, województwo śląskie,</w:t>
      </w:r>
    </w:p>
    <w:p w14:paraId="3413D3B1" w14:textId="2508505A" w:rsidR="00BA64D3" w:rsidRDefault="00BA64D3" w:rsidP="005A3BC5">
      <w:pPr>
        <w:spacing w:after="0" w:line="36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1C270B">
        <w:rPr>
          <w:rFonts w:ascii="Times New Roman" w:hAnsi="Times New Roman" w:cs="Times New Roman"/>
          <w:bCs/>
          <w:sz w:val="24"/>
          <w:szCs w:val="24"/>
        </w:rPr>
        <w:t xml:space="preserve">NIP: </w:t>
      </w:r>
      <w:r w:rsidR="00235CC3" w:rsidRPr="001C270B">
        <w:rPr>
          <w:rFonts w:ascii="Times New Roman" w:hAnsi="Times New Roman" w:cs="Times New Roman"/>
          <w:bCs/>
          <w:sz w:val="24"/>
          <w:szCs w:val="24"/>
        </w:rPr>
        <w:t>639-000-20-61</w:t>
      </w:r>
      <w:r w:rsidRPr="001C270B">
        <w:rPr>
          <w:rFonts w:ascii="Times New Roman" w:hAnsi="Times New Roman" w:cs="Times New Roman"/>
          <w:bCs/>
          <w:sz w:val="24"/>
          <w:szCs w:val="24"/>
        </w:rPr>
        <w:t xml:space="preserve">, REGON: </w:t>
      </w:r>
      <w:r w:rsidR="00235CC3" w:rsidRPr="001C270B">
        <w:rPr>
          <w:rFonts w:ascii="Times New Roman" w:hAnsi="Times New Roman" w:cs="Times New Roman"/>
          <w:bCs/>
          <w:sz w:val="24"/>
          <w:szCs w:val="24"/>
        </w:rPr>
        <w:t>272024053</w:t>
      </w:r>
    </w:p>
    <w:p w14:paraId="602C21B6" w14:textId="77777777" w:rsidR="005A3BC5" w:rsidRDefault="005A3BC5" w:rsidP="001C270B">
      <w:pPr>
        <w:spacing w:after="0" w:line="360" w:lineRule="auto"/>
        <w:ind w:firstLine="142"/>
        <w:rPr>
          <w:rFonts w:ascii="Times New Roman" w:hAnsi="Times New Roman" w:cs="Times New Roman"/>
          <w:bCs/>
          <w:sz w:val="24"/>
          <w:szCs w:val="24"/>
        </w:rPr>
      </w:pPr>
    </w:p>
    <w:p w14:paraId="5DB6B0AA" w14:textId="715C5310" w:rsidR="005A3BC5" w:rsidRPr="001C270B" w:rsidRDefault="005A3BC5" w:rsidP="005A3BC5">
      <w:pPr>
        <w:pStyle w:val="Akapitzlist"/>
        <w:numPr>
          <w:ilvl w:val="0"/>
          <w:numId w:val="23"/>
        </w:numPr>
        <w:tabs>
          <w:tab w:val="left" w:pos="0"/>
          <w:tab w:val="left" w:pos="709"/>
        </w:tabs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C270B">
        <w:rPr>
          <w:rFonts w:ascii="Times New Roman" w:hAnsi="Times New Roman" w:cs="Times New Roman"/>
          <w:b/>
          <w:iCs/>
          <w:sz w:val="24"/>
          <w:szCs w:val="24"/>
        </w:rPr>
        <w:t>DANE WYKONAWCY/WYKONAWCÓW</w:t>
      </w:r>
    </w:p>
    <w:p w14:paraId="44A4561B" w14:textId="77777777" w:rsidR="005A3BC5" w:rsidRPr="001C270B" w:rsidRDefault="005A3BC5" w:rsidP="005A3BC5">
      <w:pPr>
        <w:pStyle w:val="Tekstpodstawowy"/>
        <w:spacing w:after="0"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08AEAE4" w14:textId="77777777" w:rsidR="00836AA2" w:rsidRPr="00836AA2" w:rsidRDefault="005A3BC5" w:rsidP="00836AA2">
      <w:pPr>
        <w:pStyle w:val="Tekstpodstawowy"/>
        <w:numPr>
          <w:ilvl w:val="0"/>
          <w:numId w:val="20"/>
        </w:numPr>
        <w:suppressAutoHyphens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C270B">
        <w:rPr>
          <w:rFonts w:ascii="Times New Roman" w:eastAsia="Times New Roman" w:hAnsi="Times New Roman" w:cs="Times New Roman"/>
          <w:iCs/>
          <w:sz w:val="24"/>
          <w:szCs w:val="24"/>
        </w:rPr>
        <w:t>Osoba upoważniona do reprezentacji Wykonawcy/-ów i podpisująca ofertę:</w:t>
      </w:r>
    </w:p>
    <w:p w14:paraId="52CCBFFF" w14:textId="48F410CA" w:rsidR="005A3BC5" w:rsidRPr="00836AA2" w:rsidRDefault="005A3BC5" w:rsidP="00836AA2">
      <w:pPr>
        <w:pStyle w:val="Tekstpodstawowy"/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36AA2">
        <w:rPr>
          <w:rFonts w:ascii="Times New Roman" w:hAnsi="Times New Roman" w:cs="Times New Roman"/>
          <w:iCs/>
          <w:sz w:val="24"/>
          <w:szCs w:val="24"/>
        </w:rPr>
        <w:t>…………………………………………..…………………………………………</w:t>
      </w:r>
    </w:p>
    <w:p w14:paraId="17AFE5A3" w14:textId="77777777" w:rsidR="00836AA2" w:rsidRPr="00836AA2" w:rsidRDefault="005A3BC5" w:rsidP="00836AA2">
      <w:pPr>
        <w:pStyle w:val="Tekstpodstawowy"/>
        <w:numPr>
          <w:ilvl w:val="0"/>
          <w:numId w:val="20"/>
        </w:numPr>
        <w:suppressAutoHyphens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C270B">
        <w:rPr>
          <w:rFonts w:ascii="Times New Roman" w:eastAsia="Times New Roman" w:hAnsi="Times New Roman" w:cs="Times New Roman"/>
          <w:iCs/>
          <w:sz w:val="24"/>
          <w:szCs w:val="24"/>
        </w:rPr>
        <w:t xml:space="preserve">Nazwa </w:t>
      </w:r>
      <w:r w:rsidRPr="001C270B">
        <w:rPr>
          <w:rFonts w:ascii="Times New Roman" w:eastAsia="Times New Roman" w:hAnsi="Times New Roman" w:cs="Times New Roman"/>
          <w:sz w:val="24"/>
          <w:szCs w:val="24"/>
        </w:rPr>
        <w:t>albo imię i nazwisko</w:t>
      </w:r>
      <w:r w:rsidRPr="001C270B">
        <w:rPr>
          <w:rFonts w:ascii="Times New Roman" w:eastAsia="Times New Roman" w:hAnsi="Times New Roman" w:cs="Times New Roman"/>
          <w:iCs/>
          <w:sz w:val="24"/>
          <w:szCs w:val="24"/>
        </w:rPr>
        <w:t xml:space="preserve"> Wykonawcy:</w:t>
      </w:r>
    </w:p>
    <w:p w14:paraId="2DF6644C" w14:textId="77777777" w:rsidR="00836AA2" w:rsidRDefault="005A3BC5" w:rsidP="00836AA2">
      <w:pPr>
        <w:pStyle w:val="Tekstpodstawowy"/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6AA2">
        <w:rPr>
          <w:rFonts w:ascii="Times New Roman" w:hAnsi="Times New Roman" w:cs="Times New Roman"/>
          <w:iCs/>
          <w:sz w:val="24"/>
          <w:szCs w:val="24"/>
        </w:rPr>
        <w:t>…………………………………………..…………………………………………</w:t>
      </w:r>
    </w:p>
    <w:p w14:paraId="72285472" w14:textId="1AEDC049" w:rsidR="00836AA2" w:rsidRDefault="005A3BC5" w:rsidP="00836AA2">
      <w:pPr>
        <w:pStyle w:val="Tekstpodstawowy"/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36AA2">
        <w:rPr>
          <w:rFonts w:ascii="Times New Roman" w:hAnsi="Times New Roman" w:cs="Times New Roman"/>
          <w:sz w:val="24"/>
          <w:szCs w:val="24"/>
        </w:rPr>
        <w:t>Siedziba albo miejsce zamieszkania i adres Wykonawcy:</w:t>
      </w:r>
    </w:p>
    <w:p w14:paraId="06BC73D7" w14:textId="77777777" w:rsidR="00836AA2" w:rsidRDefault="005A3BC5" w:rsidP="00836AA2">
      <w:pPr>
        <w:pStyle w:val="Tekstpodstawowy"/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6AA2">
        <w:rPr>
          <w:rFonts w:ascii="Times New Roman" w:hAnsi="Times New Roman" w:cs="Times New Roman"/>
          <w:iCs/>
          <w:sz w:val="24"/>
          <w:szCs w:val="24"/>
        </w:rPr>
        <w:t>…………………………………………..………………………………………</w:t>
      </w:r>
      <w:r w:rsidR="00836AA2">
        <w:rPr>
          <w:rFonts w:ascii="Times New Roman" w:hAnsi="Times New Roman" w:cs="Times New Roman"/>
          <w:iCs/>
          <w:sz w:val="24"/>
          <w:szCs w:val="24"/>
        </w:rPr>
        <w:t>…</w:t>
      </w:r>
    </w:p>
    <w:p w14:paraId="4490201C" w14:textId="3F78575D" w:rsidR="005A3BC5" w:rsidRPr="00836AA2" w:rsidRDefault="005A3BC5" w:rsidP="00836AA2">
      <w:pPr>
        <w:pStyle w:val="Tekstpodstawowy"/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6AA2">
        <w:rPr>
          <w:rFonts w:ascii="Times New Roman" w:hAnsi="Times New Roman" w:cs="Times New Roman"/>
          <w:iCs/>
          <w:sz w:val="24"/>
          <w:szCs w:val="24"/>
        </w:rPr>
        <w:t>NIP ………………… REGON......................</w:t>
      </w:r>
    </w:p>
    <w:p w14:paraId="4480E102" w14:textId="77777777" w:rsidR="00836AA2" w:rsidRPr="00836AA2" w:rsidRDefault="005A3BC5" w:rsidP="00836AA2">
      <w:pPr>
        <w:pStyle w:val="Tekstpodstawowy"/>
        <w:numPr>
          <w:ilvl w:val="0"/>
          <w:numId w:val="20"/>
        </w:numPr>
        <w:suppressAutoHyphens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270B">
        <w:rPr>
          <w:rFonts w:ascii="Times New Roman" w:eastAsia="Times New Roman" w:hAnsi="Times New Roman" w:cs="Times New Roman"/>
          <w:sz w:val="24"/>
          <w:szCs w:val="24"/>
        </w:rPr>
        <w:t>Osoba odpowiedzialna za kontakty z Zamawiającym (imię, nazwisko,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270B">
        <w:rPr>
          <w:rFonts w:ascii="Times New Roman" w:eastAsia="Times New Roman" w:hAnsi="Times New Roman" w:cs="Times New Roman"/>
          <w:sz w:val="24"/>
          <w:szCs w:val="24"/>
        </w:rPr>
        <w:t>tel.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C270B">
        <w:rPr>
          <w:rFonts w:ascii="Times New Roman" w:eastAsia="Times New Roman" w:hAnsi="Times New Roman" w:cs="Times New Roman"/>
          <w:sz w:val="24"/>
          <w:szCs w:val="24"/>
        </w:rPr>
        <w:t xml:space="preserve"> e-mail): </w:t>
      </w:r>
    </w:p>
    <w:p w14:paraId="6397BBC0" w14:textId="2F11F7E9" w:rsidR="005A3BC5" w:rsidRDefault="005A3BC5" w:rsidP="00836AA2">
      <w:pPr>
        <w:pStyle w:val="Tekstpodstawowy"/>
        <w:suppressAutoHyphens/>
        <w:spacing w:after="0" w:line="36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6AA2">
        <w:rPr>
          <w:rFonts w:ascii="Times New Roman" w:hAnsi="Times New Roman" w:cs="Times New Roman"/>
          <w:iCs/>
          <w:sz w:val="24"/>
          <w:szCs w:val="24"/>
        </w:rPr>
        <w:t>…………………………………………..…………………………………………</w:t>
      </w:r>
    </w:p>
    <w:p w14:paraId="146C2532" w14:textId="77777777" w:rsidR="00836AA2" w:rsidRPr="00836AA2" w:rsidRDefault="00836AA2" w:rsidP="00836AA2">
      <w:pPr>
        <w:pStyle w:val="Tekstpodstawowy"/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F4C802" w14:textId="4C51F508" w:rsidR="005A3BC5" w:rsidRPr="005A3BC5" w:rsidRDefault="005A3BC5" w:rsidP="005A3BC5">
      <w:pPr>
        <w:pStyle w:val="Akapitzlist"/>
        <w:numPr>
          <w:ilvl w:val="0"/>
          <w:numId w:val="23"/>
        </w:numPr>
        <w:tabs>
          <w:tab w:val="left" w:pos="0"/>
          <w:tab w:val="left" w:pos="709"/>
        </w:tabs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C270B">
        <w:rPr>
          <w:rFonts w:ascii="Times New Roman" w:hAnsi="Times New Roman" w:cs="Times New Roman"/>
          <w:b/>
          <w:iCs/>
          <w:sz w:val="24"/>
          <w:szCs w:val="24"/>
        </w:rPr>
        <w:t>OFEROWANY PRZEDMIOT ZAMÓWIENIA</w:t>
      </w:r>
    </w:p>
    <w:p w14:paraId="19C4CBDD" w14:textId="59F92822" w:rsidR="005A3BC5" w:rsidRPr="001C270B" w:rsidRDefault="005A3BC5" w:rsidP="00836AA2">
      <w:pPr>
        <w:spacing w:before="120"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C270B">
        <w:rPr>
          <w:rFonts w:ascii="Times New Roman" w:hAnsi="Times New Roman" w:cs="Times New Roman"/>
          <w:iCs/>
          <w:sz w:val="24"/>
          <w:szCs w:val="24"/>
        </w:rPr>
        <w:t xml:space="preserve">W związku z ogłoszeniem zapytania ofertowego pn. „Zwiększenie efektywności energetycznej poprzez modernizację infrastruktury w Przedsiębiorstwie Majnusz”, realizowanego przez firmę PRZEDSIĘBIORSTWO MAJNUSZ w ramach projektu współfinansowanego z EFRR – Europejskiego Funduszu Rozwoju Regionalnego, </w:t>
      </w:r>
      <w:r>
        <w:rPr>
          <w:rFonts w:ascii="Times New Roman" w:hAnsi="Times New Roman" w:cs="Times New Roman"/>
          <w:iCs/>
          <w:sz w:val="24"/>
          <w:szCs w:val="24"/>
        </w:rPr>
        <w:br/>
      </w:r>
      <w:r w:rsidRPr="001C270B">
        <w:rPr>
          <w:rFonts w:ascii="Times New Roman" w:hAnsi="Times New Roman" w:cs="Times New Roman"/>
          <w:iCs/>
          <w:sz w:val="24"/>
          <w:szCs w:val="24"/>
        </w:rPr>
        <w:t xml:space="preserve">w programie Fundusze Europejskie dla Nowoczesnej Gospodarki 2021–2027, FENG.03 – </w:t>
      </w:r>
      <w:r w:rsidRPr="001C270B">
        <w:rPr>
          <w:rFonts w:ascii="Times New Roman" w:hAnsi="Times New Roman" w:cs="Times New Roman"/>
          <w:iCs/>
          <w:sz w:val="24"/>
          <w:szCs w:val="24"/>
        </w:rPr>
        <w:lastRenderedPageBreak/>
        <w:t>Zazielenianie przedsiębiorstw, w ramach Działania 3.01 – Kredyt ekologiczny, oferuję/oferujemy* wykonanie zamówienia polegającego na kompleksowej realizacji modernizacji energetycznej hali produkcyjnej zlokalizowanej w Raciborzu przy ul. Łąkowej 26a, zgodnie z zakresem prac określonym w zapytaniu ofertowym oraz dokumentacji stanowiącej załączniki do zapytania, za łączną cenę oferty:</w:t>
      </w:r>
    </w:p>
    <w:p w14:paraId="2DCD8CF1" w14:textId="77777777" w:rsidR="005A3BC5" w:rsidRPr="001C270B" w:rsidRDefault="005A3BC5" w:rsidP="00836AA2">
      <w:pPr>
        <w:pStyle w:val="Bezodstpw"/>
        <w:spacing w:line="480" w:lineRule="auto"/>
        <w:ind w:left="709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110BB87B" w14:textId="3AAE8674" w:rsidR="00200612" w:rsidRPr="001C270B" w:rsidRDefault="00200612" w:rsidP="00200612">
      <w:pPr>
        <w:spacing w:line="480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netto</w:t>
      </w:r>
      <w:r w:rsidRPr="001C27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............................................................ zł </w:t>
      </w:r>
    </w:p>
    <w:p w14:paraId="41A4C11C" w14:textId="77777777" w:rsidR="005A3BC5" w:rsidRPr="001C270B" w:rsidRDefault="005A3BC5" w:rsidP="00836AA2">
      <w:pPr>
        <w:spacing w:line="480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C27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brutto: ............................................................ zł </w:t>
      </w:r>
    </w:p>
    <w:p w14:paraId="6891148E" w14:textId="694675FC" w:rsidR="005A3BC5" w:rsidRDefault="005A3BC5" w:rsidP="00836AA2">
      <w:pPr>
        <w:pStyle w:val="Normalny1"/>
        <w:tabs>
          <w:tab w:val="left" w:pos="344"/>
        </w:tabs>
        <w:autoSpaceDE/>
        <w:spacing w:line="480" w:lineRule="auto"/>
        <w:ind w:left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C270B">
        <w:rPr>
          <w:rFonts w:ascii="Times New Roman" w:hAnsi="Times New Roman" w:cs="Times New Roman"/>
          <w:i/>
          <w:color w:val="000000"/>
          <w:sz w:val="24"/>
          <w:szCs w:val="24"/>
        </w:rPr>
        <w:t>(słownie brutto: ................................................................................ zł)</w:t>
      </w:r>
    </w:p>
    <w:p w14:paraId="09825D6B" w14:textId="77777777" w:rsidR="00836AA2" w:rsidRPr="001C270B" w:rsidRDefault="00836AA2" w:rsidP="00836AA2">
      <w:pPr>
        <w:pStyle w:val="Normalny1"/>
        <w:tabs>
          <w:tab w:val="left" w:pos="344"/>
        </w:tabs>
        <w:autoSpaceDE/>
        <w:ind w:left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14:paraId="4F253C68" w14:textId="77777777" w:rsidR="005A3BC5" w:rsidRPr="001C270B" w:rsidRDefault="005A3BC5" w:rsidP="005A3BC5">
      <w:pPr>
        <w:pStyle w:val="Bezodstpw"/>
        <w:spacing w:line="276" w:lineRule="auto"/>
        <w:ind w:right="70"/>
        <w:rPr>
          <w:rFonts w:ascii="Times New Roman" w:hAnsi="Times New Roman" w:cs="Times New Roman"/>
          <w:b/>
          <w:lang w:val="pl-PL"/>
        </w:rPr>
      </w:pPr>
      <w:r w:rsidRPr="001C270B">
        <w:rPr>
          <w:rFonts w:ascii="Times New Roman" w:hAnsi="Times New Roman" w:cs="Times New Roman"/>
          <w:b/>
          <w:lang w:val="pl-PL"/>
        </w:rPr>
        <w:t xml:space="preserve">Tabela </w:t>
      </w:r>
      <w:r>
        <w:rPr>
          <w:rFonts w:ascii="Times New Roman" w:hAnsi="Times New Roman" w:cs="Times New Roman"/>
          <w:b/>
          <w:lang w:val="pl-PL"/>
        </w:rPr>
        <w:t>1</w:t>
      </w:r>
      <w:r w:rsidRPr="001C270B">
        <w:rPr>
          <w:rFonts w:ascii="Times New Roman" w:hAnsi="Times New Roman" w:cs="Times New Roman"/>
          <w:b/>
          <w:lang w:val="pl-PL"/>
        </w:rPr>
        <w:t xml:space="preserve">. </w:t>
      </w:r>
      <w:r>
        <w:rPr>
          <w:rFonts w:ascii="Times New Roman" w:hAnsi="Times New Roman" w:cs="Times New Roman"/>
          <w:b/>
          <w:lang w:val="pl-PL"/>
        </w:rPr>
        <w:t xml:space="preserve">ZAKRES I - </w:t>
      </w:r>
      <w:r w:rsidRPr="00B2791C">
        <w:rPr>
          <w:rFonts w:ascii="Times New Roman" w:hAnsi="Times New Roman" w:cs="Times New Roman"/>
          <w:b/>
          <w:lang w:val="pl-PL"/>
        </w:rPr>
        <w:t>Termomodernizacja dachu hali C1</w:t>
      </w:r>
      <w:r w:rsidRPr="001C270B">
        <w:rPr>
          <w:rFonts w:ascii="Times New Roman" w:hAnsi="Times New Roman" w:cs="Times New Roman"/>
          <w:b/>
          <w:lang w:val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1967"/>
        <w:gridCol w:w="1986"/>
        <w:gridCol w:w="1653"/>
        <w:gridCol w:w="3347"/>
      </w:tblGrid>
      <w:tr w:rsidR="005A3BC5" w:rsidRPr="001C270B" w14:paraId="30283043" w14:textId="77777777" w:rsidTr="00836AA2">
        <w:trPr>
          <w:trHeight w:val="878"/>
        </w:trPr>
        <w:tc>
          <w:tcPr>
            <w:tcW w:w="348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8B5133" w14:textId="77777777" w:rsidR="005A3BC5" w:rsidRPr="001C270B" w:rsidRDefault="005A3BC5" w:rsidP="00C1457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B6EF31" w14:textId="77777777" w:rsidR="005A3BC5" w:rsidRPr="001C270B" w:rsidRDefault="005A3BC5" w:rsidP="00C1457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/>
              </w:rPr>
              <w:t xml:space="preserve">Cena </w:t>
            </w:r>
            <w:r>
              <w:rPr>
                <w:rFonts w:ascii="Times New Roman" w:hAnsi="Times New Roman" w:cs="Times New Roman"/>
                <w:b/>
              </w:rPr>
              <w:t>netto [zł]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02E03A" w14:textId="77777777" w:rsidR="005A3BC5" w:rsidRPr="001C270B" w:rsidRDefault="005A3BC5" w:rsidP="00C1457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Stawka VAT [zł]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60D81A" w14:textId="77777777" w:rsidR="005A3BC5" w:rsidRPr="001C270B" w:rsidRDefault="005A3BC5" w:rsidP="00C1457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/>
              </w:rPr>
              <w:t>Cena brutto</w:t>
            </w:r>
            <w:r>
              <w:rPr>
                <w:rFonts w:ascii="Times New Roman" w:hAnsi="Times New Roman" w:cs="Times New Roman"/>
                <w:b/>
              </w:rPr>
              <w:t xml:space="preserve"> [zł]</w:t>
            </w:r>
          </w:p>
        </w:tc>
        <w:tc>
          <w:tcPr>
            <w:tcW w:w="173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F3EC7" w14:textId="77777777" w:rsidR="005A3BC5" w:rsidRPr="001C270B" w:rsidRDefault="005A3BC5" w:rsidP="00C1457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/>
              </w:rPr>
              <w:t xml:space="preserve">Producent </w:t>
            </w:r>
            <w:r w:rsidRPr="001C270B">
              <w:rPr>
                <w:rFonts w:ascii="Times New Roman" w:hAnsi="Times New Roman" w:cs="Times New Roman"/>
                <w:b/>
              </w:rPr>
              <w:br/>
              <w:t xml:space="preserve">i model </w:t>
            </w:r>
            <w:r>
              <w:rPr>
                <w:rFonts w:ascii="Times New Roman" w:hAnsi="Times New Roman" w:cs="Times New Roman"/>
                <w:b/>
              </w:rPr>
              <w:t>płyty warstwowej</w:t>
            </w:r>
          </w:p>
        </w:tc>
      </w:tr>
      <w:tr w:rsidR="005A3BC5" w:rsidRPr="001C270B" w14:paraId="09834700" w14:textId="77777777" w:rsidTr="00836AA2">
        <w:trPr>
          <w:trHeight w:val="2080"/>
        </w:trPr>
        <w:tc>
          <w:tcPr>
            <w:tcW w:w="34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0D03742" w14:textId="77777777" w:rsidR="005A3BC5" w:rsidRPr="001C270B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1C270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1EE4AC4E" w14:textId="77777777" w:rsidR="005A3BC5" w:rsidRPr="001C270B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eastAsia="Times New Roman" w:hAnsi="Times New Roman" w:cs="Times New Roman"/>
                <w:i/>
              </w:rPr>
              <w:t>............. zł</w:t>
            </w:r>
          </w:p>
        </w:tc>
        <w:tc>
          <w:tcPr>
            <w:tcW w:w="1032" w:type="pct"/>
            <w:shd w:val="clear" w:color="auto" w:fill="FFFFFF" w:themeFill="background1"/>
            <w:vAlign w:val="center"/>
          </w:tcPr>
          <w:p w14:paraId="45B2F132" w14:textId="77777777" w:rsidR="005A3BC5" w:rsidRPr="00B1096D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/>
              </w:rPr>
              <w:t>23%</w:t>
            </w:r>
          </w:p>
          <w:p w14:paraId="7CDBE23A" w14:textId="77777777" w:rsidR="005A3BC5" w:rsidRPr="001C270B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Cs/>
              </w:rPr>
              <w:t>…………</w:t>
            </w:r>
            <w:r>
              <w:rPr>
                <w:rFonts w:ascii="Times New Roman" w:hAnsi="Times New Roman" w:cs="Times New Roman"/>
                <w:bCs/>
              </w:rPr>
              <w:t>zł</w:t>
            </w:r>
          </w:p>
        </w:tc>
        <w:tc>
          <w:tcPr>
            <w:tcW w:w="859" w:type="pct"/>
            <w:vAlign w:val="center"/>
          </w:tcPr>
          <w:p w14:paraId="1A82CDD3" w14:textId="77777777" w:rsidR="005A3BC5" w:rsidRPr="001C270B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1C270B">
              <w:rPr>
                <w:rFonts w:ascii="Times New Roman" w:hAnsi="Times New Roman" w:cs="Times New Roman"/>
                <w:bCs/>
              </w:rPr>
              <w:t>……………</w:t>
            </w:r>
            <w:r>
              <w:rPr>
                <w:rFonts w:ascii="Times New Roman" w:hAnsi="Times New Roman" w:cs="Times New Roman"/>
                <w:bCs/>
              </w:rPr>
              <w:t>zł</w:t>
            </w:r>
          </w:p>
        </w:tc>
        <w:tc>
          <w:tcPr>
            <w:tcW w:w="1739" w:type="pct"/>
          </w:tcPr>
          <w:p w14:paraId="271EC9C8" w14:textId="77777777" w:rsidR="005A3BC5" w:rsidRPr="001C270B" w:rsidRDefault="005A3BC5" w:rsidP="00C1457A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14:paraId="632FC4FC" w14:textId="77777777" w:rsidR="005A3BC5" w:rsidRDefault="005A3BC5" w:rsidP="00C1457A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14:paraId="3AA4F4C1" w14:textId="77777777" w:rsidR="005A3BC5" w:rsidRDefault="005A3BC5" w:rsidP="00C1457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270B">
              <w:rPr>
                <w:rFonts w:ascii="Times New Roman" w:hAnsi="Times New Roman" w:cs="Times New Roman"/>
                <w:i/>
              </w:rPr>
              <w:t>………………………………</w:t>
            </w:r>
          </w:p>
          <w:p w14:paraId="654E5798" w14:textId="77777777" w:rsidR="005A3BC5" w:rsidRPr="00B1096D" w:rsidRDefault="005A3BC5" w:rsidP="00C1457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270B"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płyta warstwowa</w:t>
            </w:r>
            <w:r w:rsidRPr="001C270B">
              <w:rPr>
                <w:rFonts w:ascii="Times New Roman" w:hAnsi="Times New Roman" w:cs="Times New Roman"/>
                <w:i/>
              </w:rPr>
              <w:t>)</w:t>
            </w:r>
          </w:p>
        </w:tc>
      </w:tr>
    </w:tbl>
    <w:p w14:paraId="0C478A3E" w14:textId="77777777" w:rsidR="005A3BC5" w:rsidRDefault="005A3BC5" w:rsidP="005A3BC5">
      <w:pPr>
        <w:pStyle w:val="Bezodstpw"/>
        <w:spacing w:line="276" w:lineRule="auto"/>
        <w:ind w:right="70"/>
        <w:rPr>
          <w:rFonts w:ascii="Times New Roman" w:hAnsi="Times New Roman" w:cs="Times New Roman"/>
          <w:b/>
          <w:lang w:val="pl-PL"/>
        </w:rPr>
      </w:pPr>
    </w:p>
    <w:p w14:paraId="18306996" w14:textId="77777777" w:rsidR="00836AA2" w:rsidRDefault="00836AA2" w:rsidP="005A3BC5">
      <w:pPr>
        <w:pStyle w:val="Bezodstpw"/>
        <w:spacing w:line="276" w:lineRule="auto"/>
        <w:ind w:right="70"/>
        <w:rPr>
          <w:rFonts w:ascii="Times New Roman" w:hAnsi="Times New Roman" w:cs="Times New Roman"/>
          <w:b/>
          <w:lang w:val="pl-PL"/>
        </w:rPr>
      </w:pPr>
    </w:p>
    <w:p w14:paraId="2F8F2BB0" w14:textId="347C1B4F" w:rsidR="005A3BC5" w:rsidRDefault="005A3BC5" w:rsidP="005A3BC5">
      <w:pPr>
        <w:pStyle w:val="Bezodstpw"/>
        <w:spacing w:line="276" w:lineRule="auto"/>
        <w:ind w:right="70"/>
        <w:rPr>
          <w:rFonts w:ascii="Times New Roman" w:hAnsi="Times New Roman" w:cs="Times New Roman"/>
          <w:b/>
          <w:lang w:val="pl-PL"/>
        </w:rPr>
      </w:pPr>
      <w:r w:rsidRPr="001C270B">
        <w:rPr>
          <w:rFonts w:ascii="Times New Roman" w:hAnsi="Times New Roman" w:cs="Times New Roman"/>
          <w:b/>
          <w:lang w:val="pl-PL"/>
        </w:rPr>
        <w:t xml:space="preserve">Tabela </w:t>
      </w:r>
      <w:r>
        <w:rPr>
          <w:rFonts w:ascii="Times New Roman" w:hAnsi="Times New Roman" w:cs="Times New Roman"/>
          <w:b/>
          <w:lang w:val="pl-PL"/>
        </w:rPr>
        <w:t>2</w:t>
      </w:r>
      <w:r w:rsidRPr="001C270B">
        <w:rPr>
          <w:rFonts w:ascii="Times New Roman" w:hAnsi="Times New Roman" w:cs="Times New Roman"/>
          <w:b/>
          <w:lang w:val="pl-PL"/>
        </w:rPr>
        <w:t xml:space="preserve">. </w:t>
      </w:r>
      <w:r w:rsidRPr="00B2791C">
        <w:rPr>
          <w:rFonts w:ascii="Times New Roman" w:hAnsi="Times New Roman" w:cs="Times New Roman"/>
          <w:b/>
          <w:lang w:val="pl-PL"/>
        </w:rPr>
        <w:t>ZAKRES II – Instalacja fotowoltaiczna hali C1</w:t>
      </w:r>
      <w:r w:rsidRPr="001C270B">
        <w:rPr>
          <w:rFonts w:ascii="Times New Roman" w:hAnsi="Times New Roman" w:cs="Times New Roman"/>
          <w:b/>
          <w:lang w:val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1967"/>
        <w:gridCol w:w="1986"/>
        <w:gridCol w:w="1653"/>
        <w:gridCol w:w="3347"/>
      </w:tblGrid>
      <w:tr w:rsidR="005A3BC5" w:rsidRPr="001C270B" w14:paraId="3B752036" w14:textId="77777777" w:rsidTr="00836AA2">
        <w:trPr>
          <w:trHeight w:val="878"/>
        </w:trPr>
        <w:tc>
          <w:tcPr>
            <w:tcW w:w="348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8BDD80" w14:textId="77777777" w:rsidR="005A3BC5" w:rsidRPr="001C270B" w:rsidRDefault="005A3BC5" w:rsidP="00C1457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BD33D1" w14:textId="77777777" w:rsidR="005A3BC5" w:rsidRPr="001C270B" w:rsidRDefault="005A3BC5" w:rsidP="00C1457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/>
              </w:rPr>
              <w:t xml:space="preserve">Cena </w:t>
            </w:r>
            <w:r>
              <w:rPr>
                <w:rFonts w:ascii="Times New Roman" w:hAnsi="Times New Roman" w:cs="Times New Roman"/>
                <w:b/>
              </w:rPr>
              <w:t>netto [zł]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79BB3B" w14:textId="77777777" w:rsidR="005A3BC5" w:rsidRPr="001C270B" w:rsidRDefault="005A3BC5" w:rsidP="00C1457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Stawka VAT [zł]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10AC44" w14:textId="77777777" w:rsidR="005A3BC5" w:rsidRPr="001C270B" w:rsidRDefault="005A3BC5" w:rsidP="00C1457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/>
              </w:rPr>
              <w:t>Cena brutto</w:t>
            </w:r>
            <w:r>
              <w:rPr>
                <w:rFonts w:ascii="Times New Roman" w:hAnsi="Times New Roman" w:cs="Times New Roman"/>
                <w:b/>
              </w:rPr>
              <w:t xml:space="preserve"> [zł]</w:t>
            </w:r>
          </w:p>
        </w:tc>
        <w:tc>
          <w:tcPr>
            <w:tcW w:w="173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AD5A7C" w14:textId="77777777" w:rsidR="005A3BC5" w:rsidRPr="001C270B" w:rsidRDefault="005A3BC5" w:rsidP="00C1457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/>
              </w:rPr>
              <w:t xml:space="preserve">Producent </w:t>
            </w:r>
            <w:r w:rsidRPr="001C270B">
              <w:rPr>
                <w:rFonts w:ascii="Times New Roman" w:hAnsi="Times New Roman" w:cs="Times New Roman"/>
                <w:b/>
              </w:rPr>
              <w:br/>
              <w:t>i model modułu fotowoltaicznego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 w:rsidRPr="001C270B">
              <w:rPr>
                <w:rFonts w:ascii="Times New Roman" w:hAnsi="Times New Roman" w:cs="Times New Roman"/>
                <w:b/>
              </w:rPr>
              <w:t>inwertera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C270B">
              <w:rPr>
                <w:rFonts w:ascii="Times New Roman" w:hAnsi="Times New Roman" w:cs="Times New Roman"/>
                <w:b/>
              </w:rPr>
              <w:t xml:space="preserve">i wersja </w:t>
            </w:r>
            <w:r w:rsidRPr="001C270B">
              <w:rPr>
                <w:rFonts w:ascii="Times New Roman" w:hAnsi="Times New Roman" w:cs="Times New Roman"/>
                <w:b/>
                <w:i/>
                <w:iCs/>
              </w:rPr>
              <w:t>(jeżeli dany model występuje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</w:t>
            </w:r>
            <w:r w:rsidRPr="001C270B">
              <w:rPr>
                <w:rFonts w:ascii="Times New Roman" w:hAnsi="Times New Roman" w:cs="Times New Roman"/>
                <w:b/>
                <w:i/>
                <w:iCs/>
              </w:rPr>
              <w:t>w wielu wersjach)</w:t>
            </w:r>
          </w:p>
        </w:tc>
      </w:tr>
      <w:tr w:rsidR="005A3BC5" w:rsidRPr="001C270B" w14:paraId="02D7214F" w14:textId="77777777" w:rsidTr="00836AA2">
        <w:trPr>
          <w:trHeight w:val="2080"/>
        </w:trPr>
        <w:tc>
          <w:tcPr>
            <w:tcW w:w="34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761974E" w14:textId="77777777" w:rsidR="005A3BC5" w:rsidRPr="001C270B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1C270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pct"/>
            <w:shd w:val="clear" w:color="auto" w:fill="FFFFFF" w:themeFill="background1"/>
            <w:vAlign w:val="center"/>
          </w:tcPr>
          <w:p w14:paraId="15F63D17" w14:textId="77777777" w:rsidR="005A3BC5" w:rsidRPr="001C270B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eastAsia="Times New Roman" w:hAnsi="Times New Roman" w:cs="Times New Roman"/>
                <w:i/>
              </w:rPr>
              <w:t>............. zł</w:t>
            </w:r>
          </w:p>
        </w:tc>
        <w:tc>
          <w:tcPr>
            <w:tcW w:w="1032" w:type="pct"/>
            <w:shd w:val="clear" w:color="auto" w:fill="FFFFFF" w:themeFill="background1"/>
            <w:vAlign w:val="center"/>
          </w:tcPr>
          <w:p w14:paraId="22926636" w14:textId="77777777" w:rsidR="005A3BC5" w:rsidRPr="00B1096D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/>
              </w:rPr>
              <w:t>23%</w:t>
            </w:r>
          </w:p>
          <w:p w14:paraId="6567EAB3" w14:textId="77777777" w:rsidR="005A3BC5" w:rsidRPr="001C270B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Cs/>
              </w:rPr>
              <w:t>…………</w:t>
            </w:r>
            <w:r>
              <w:rPr>
                <w:rFonts w:ascii="Times New Roman" w:hAnsi="Times New Roman" w:cs="Times New Roman"/>
                <w:bCs/>
              </w:rPr>
              <w:t>zł</w:t>
            </w:r>
          </w:p>
        </w:tc>
        <w:tc>
          <w:tcPr>
            <w:tcW w:w="859" w:type="pct"/>
            <w:vAlign w:val="center"/>
          </w:tcPr>
          <w:p w14:paraId="5EA3C0FF" w14:textId="77777777" w:rsidR="005A3BC5" w:rsidRPr="001C270B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1C270B">
              <w:rPr>
                <w:rFonts w:ascii="Times New Roman" w:hAnsi="Times New Roman" w:cs="Times New Roman"/>
                <w:bCs/>
              </w:rPr>
              <w:t>……………</w:t>
            </w:r>
            <w:r>
              <w:rPr>
                <w:rFonts w:ascii="Times New Roman" w:hAnsi="Times New Roman" w:cs="Times New Roman"/>
                <w:bCs/>
              </w:rPr>
              <w:t>zł</w:t>
            </w:r>
          </w:p>
        </w:tc>
        <w:tc>
          <w:tcPr>
            <w:tcW w:w="1739" w:type="pct"/>
          </w:tcPr>
          <w:p w14:paraId="4B2FED06" w14:textId="77777777" w:rsidR="005A3BC5" w:rsidRPr="001C270B" w:rsidRDefault="005A3BC5" w:rsidP="00C1457A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14:paraId="08A4D8B9" w14:textId="77777777" w:rsidR="005A3BC5" w:rsidRPr="001C270B" w:rsidRDefault="005A3BC5" w:rsidP="00C1457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270B">
              <w:rPr>
                <w:rFonts w:ascii="Times New Roman" w:hAnsi="Times New Roman" w:cs="Times New Roman"/>
                <w:i/>
              </w:rPr>
              <w:t>………………………………</w:t>
            </w:r>
          </w:p>
          <w:p w14:paraId="371AE702" w14:textId="77777777" w:rsidR="005A3BC5" w:rsidRPr="001C270B" w:rsidRDefault="005A3BC5" w:rsidP="00C1457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270B">
              <w:rPr>
                <w:rFonts w:ascii="Times New Roman" w:hAnsi="Times New Roman" w:cs="Times New Roman"/>
                <w:i/>
              </w:rPr>
              <w:t xml:space="preserve"> (moduł)</w:t>
            </w:r>
          </w:p>
          <w:p w14:paraId="1E1CFB3D" w14:textId="77777777" w:rsidR="005A3BC5" w:rsidRPr="001C270B" w:rsidRDefault="005A3BC5" w:rsidP="00C1457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270B">
              <w:rPr>
                <w:rFonts w:ascii="Times New Roman" w:hAnsi="Times New Roman" w:cs="Times New Roman"/>
                <w:i/>
              </w:rPr>
              <w:t>………………………………</w:t>
            </w:r>
          </w:p>
          <w:p w14:paraId="58DF1FE3" w14:textId="77777777" w:rsidR="005A3BC5" w:rsidRPr="00B1096D" w:rsidRDefault="005A3BC5" w:rsidP="00C1457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C270B">
              <w:rPr>
                <w:rFonts w:ascii="Times New Roman" w:hAnsi="Times New Roman" w:cs="Times New Roman"/>
                <w:i/>
              </w:rPr>
              <w:lastRenderedPageBreak/>
              <w:t>(inwerter)</w:t>
            </w:r>
          </w:p>
        </w:tc>
      </w:tr>
    </w:tbl>
    <w:p w14:paraId="71BF3370" w14:textId="77777777" w:rsidR="005A3BC5" w:rsidRDefault="005A3BC5" w:rsidP="005A3BC5">
      <w:pPr>
        <w:spacing w:line="360" w:lineRule="auto"/>
        <w:ind w:left="457" w:hanging="141"/>
        <w:rPr>
          <w:rFonts w:ascii="Times New Roman" w:hAnsi="Times New Roman" w:cs="Times New Roman"/>
          <w:bCs/>
          <w:iCs/>
          <w:sz w:val="24"/>
          <w:szCs w:val="24"/>
        </w:rPr>
      </w:pPr>
    </w:p>
    <w:p w14:paraId="3D2AA620" w14:textId="77777777" w:rsidR="005A3BC5" w:rsidRPr="00B2791C" w:rsidRDefault="005A3BC5" w:rsidP="005A3BC5">
      <w:pPr>
        <w:pStyle w:val="Bezodstpw"/>
        <w:spacing w:line="276" w:lineRule="auto"/>
        <w:ind w:right="70"/>
        <w:rPr>
          <w:rFonts w:ascii="Times New Roman" w:hAnsi="Times New Roman" w:cs="Times New Roman"/>
          <w:b/>
          <w:lang w:val="pl-PL"/>
        </w:rPr>
      </w:pPr>
      <w:r w:rsidRPr="001C270B">
        <w:rPr>
          <w:rFonts w:ascii="Times New Roman" w:hAnsi="Times New Roman" w:cs="Times New Roman"/>
          <w:b/>
          <w:lang w:val="pl-PL"/>
        </w:rPr>
        <w:t xml:space="preserve">Tabela </w:t>
      </w:r>
      <w:r>
        <w:rPr>
          <w:rFonts w:ascii="Times New Roman" w:hAnsi="Times New Roman" w:cs="Times New Roman"/>
          <w:b/>
          <w:lang w:val="pl-PL"/>
        </w:rPr>
        <w:t>3</w:t>
      </w:r>
      <w:r w:rsidRPr="001C270B">
        <w:rPr>
          <w:rFonts w:ascii="Times New Roman" w:hAnsi="Times New Roman" w:cs="Times New Roman"/>
          <w:b/>
          <w:lang w:val="pl-PL"/>
        </w:rPr>
        <w:t xml:space="preserve">. </w:t>
      </w:r>
      <w:r w:rsidRPr="00B2791C">
        <w:rPr>
          <w:rFonts w:ascii="Times New Roman" w:hAnsi="Times New Roman" w:cs="Times New Roman"/>
          <w:b/>
          <w:lang w:val="pl-PL"/>
        </w:rPr>
        <w:t>ZAKRES III – Modernizacja oświetlenia hali C1</w:t>
      </w:r>
      <w:r w:rsidRPr="001C270B">
        <w:rPr>
          <w:rFonts w:ascii="Times New Roman" w:hAnsi="Times New Roman" w:cs="Times New Roman"/>
          <w:b/>
          <w:lang w:val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3016"/>
        <w:gridCol w:w="3044"/>
        <w:gridCol w:w="2533"/>
      </w:tblGrid>
      <w:tr w:rsidR="005A3BC5" w:rsidRPr="001C270B" w14:paraId="1FFFB24D" w14:textId="77777777" w:rsidTr="00836AA2">
        <w:trPr>
          <w:trHeight w:val="878"/>
        </w:trPr>
        <w:tc>
          <w:tcPr>
            <w:tcW w:w="53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33E933" w14:textId="77777777" w:rsidR="005A3BC5" w:rsidRPr="001C270B" w:rsidRDefault="005A3BC5" w:rsidP="00C145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861F9E" w14:textId="77777777" w:rsidR="005A3BC5" w:rsidRPr="001C270B" w:rsidRDefault="005A3BC5" w:rsidP="00C145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/>
              </w:rPr>
              <w:t xml:space="preserve">Cena </w:t>
            </w:r>
            <w:r>
              <w:rPr>
                <w:rFonts w:ascii="Times New Roman" w:hAnsi="Times New Roman" w:cs="Times New Roman"/>
                <w:b/>
              </w:rPr>
              <w:t>netto [zł]</w:t>
            </w:r>
          </w:p>
        </w:tc>
        <w:tc>
          <w:tcPr>
            <w:tcW w:w="158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77E54A" w14:textId="77777777" w:rsidR="005A3BC5" w:rsidRPr="001C270B" w:rsidRDefault="005A3BC5" w:rsidP="00C145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Stawka VAT [zł]</w:t>
            </w: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A40926" w14:textId="77777777" w:rsidR="005A3BC5" w:rsidRPr="001C270B" w:rsidRDefault="005A3BC5" w:rsidP="00C145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/>
              </w:rPr>
              <w:t>Cena brutto</w:t>
            </w:r>
            <w:r>
              <w:rPr>
                <w:rFonts w:ascii="Times New Roman" w:hAnsi="Times New Roman" w:cs="Times New Roman"/>
                <w:b/>
              </w:rPr>
              <w:t xml:space="preserve"> [zł]</w:t>
            </w:r>
          </w:p>
        </w:tc>
      </w:tr>
      <w:tr w:rsidR="005A3BC5" w:rsidRPr="001C270B" w14:paraId="6B02A415" w14:textId="77777777" w:rsidTr="00836AA2">
        <w:trPr>
          <w:trHeight w:val="2080"/>
        </w:trPr>
        <w:tc>
          <w:tcPr>
            <w:tcW w:w="535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F67EFFE" w14:textId="77777777" w:rsidR="005A3BC5" w:rsidRPr="001C270B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1C270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7" w:type="pct"/>
            <w:shd w:val="clear" w:color="auto" w:fill="FFFFFF" w:themeFill="background1"/>
            <w:vAlign w:val="center"/>
          </w:tcPr>
          <w:p w14:paraId="416EA9B5" w14:textId="77777777" w:rsidR="005A3BC5" w:rsidRPr="001C270B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eastAsia="Times New Roman" w:hAnsi="Times New Roman" w:cs="Times New Roman"/>
                <w:i/>
              </w:rPr>
              <w:t>............. zł</w:t>
            </w:r>
          </w:p>
        </w:tc>
        <w:tc>
          <w:tcPr>
            <w:tcW w:w="1582" w:type="pct"/>
            <w:shd w:val="clear" w:color="auto" w:fill="FFFFFF" w:themeFill="background1"/>
            <w:vAlign w:val="center"/>
          </w:tcPr>
          <w:p w14:paraId="4D7154B4" w14:textId="77777777" w:rsidR="005A3BC5" w:rsidRPr="001C270B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/>
              </w:rPr>
              <w:t>23%</w:t>
            </w:r>
          </w:p>
          <w:p w14:paraId="0FCB4FF7" w14:textId="77777777" w:rsidR="005A3BC5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5C770A7" w14:textId="77777777" w:rsidR="005A3BC5" w:rsidRPr="001C270B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1C270B">
              <w:rPr>
                <w:rFonts w:ascii="Times New Roman" w:hAnsi="Times New Roman" w:cs="Times New Roman"/>
                <w:bCs/>
              </w:rPr>
              <w:t>…………</w:t>
            </w:r>
            <w:r>
              <w:rPr>
                <w:rFonts w:ascii="Times New Roman" w:hAnsi="Times New Roman" w:cs="Times New Roman"/>
                <w:bCs/>
              </w:rPr>
              <w:t>zł</w:t>
            </w:r>
          </w:p>
        </w:tc>
        <w:tc>
          <w:tcPr>
            <w:tcW w:w="1316" w:type="pct"/>
            <w:vAlign w:val="center"/>
          </w:tcPr>
          <w:p w14:paraId="4F3979CE" w14:textId="77777777" w:rsidR="005A3BC5" w:rsidRPr="001C270B" w:rsidRDefault="005A3BC5" w:rsidP="00C1457A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1C270B">
              <w:rPr>
                <w:rFonts w:ascii="Times New Roman" w:hAnsi="Times New Roman" w:cs="Times New Roman"/>
                <w:bCs/>
              </w:rPr>
              <w:t>……………</w:t>
            </w:r>
            <w:r>
              <w:rPr>
                <w:rFonts w:ascii="Times New Roman" w:hAnsi="Times New Roman" w:cs="Times New Roman"/>
                <w:bCs/>
              </w:rPr>
              <w:t>zł</w:t>
            </w:r>
          </w:p>
        </w:tc>
      </w:tr>
    </w:tbl>
    <w:p w14:paraId="09C4CB44" w14:textId="77777777" w:rsidR="005A3BC5" w:rsidRDefault="005A3BC5" w:rsidP="009B0594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0A45952" w14:textId="7DEB70C3" w:rsidR="005A3BC5" w:rsidRPr="001C270B" w:rsidRDefault="005A3BC5" w:rsidP="005A3BC5">
      <w:pPr>
        <w:pStyle w:val="Akapitzlist"/>
        <w:numPr>
          <w:ilvl w:val="0"/>
          <w:numId w:val="23"/>
        </w:numPr>
        <w:tabs>
          <w:tab w:val="left" w:pos="0"/>
          <w:tab w:val="left" w:pos="709"/>
        </w:tabs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C270B">
        <w:rPr>
          <w:rFonts w:ascii="Times New Roman" w:hAnsi="Times New Roman" w:cs="Times New Roman"/>
          <w:b/>
          <w:iCs/>
          <w:sz w:val="24"/>
          <w:szCs w:val="24"/>
        </w:rPr>
        <w:t xml:space="preserve">OŚWIADCZENIE DOTYCZĄCE POSTANOWIEŃ TREŚCI </w:t>
      </w:r>
      <w:r>
        <w:rPr>
          <w:rFonts w:ascii="Times New Roman" w:hAnsi="Times New Roman" w:cs="Times New Roman"/>
          <w:b/>
          <w:iCs/>
          <w:sz w:val="24"/>
          <w:szCs w:val="24"/>
        </w:rPr>
        <w:t>ZAPYTANIA</w:t>
      </w:r>
    </w:p>
    <w:p w14:paraId="7C037601" w14:textId="77777777" w:rsidR="005A3BC5" w:rsidRPr="001C270B" w:rsidRDefault="005A3BC5" w:rsidP="005A3BC5">
      <w:pPr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2BD2EEB0" w14:textId="2F78C3BF" w:rsidR="005A3BC5" w:rsidRPr="00836AA2" w:rsidRDefault="005A3BC5" w:rsidP="00836AA2">
      <w:pPr>
        <w:pStyle w:val="Tekstpodstawowy"/>
        <w:numPr>
          <w:ilvl w:val="0"/>
          <w:numId w:val="24"/>
        </w:numPr>
        <w:suppressAutoHyphens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 xml:space="preserve">Oświadczam/y, że powyższa cena zawiera wszystkie koszty, jakie ponosi Zamawiający </w:t>
      </w:r>
      <w:r w:rsidR="004A280B">
        <w:rPr>
          <w:rFonts w:ascii="Times New Roman" w:eastAsia="Times New Roman" w:hAnsi="Times New Roman" w:cs="Times New Roman"/>
          <w:iCs/>
          <w:sz w:val="24"/>
          <w:szCs w:val="24"/>
        </w:rPr>
        <w:br/>
      </w: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>w przypadku wyboru niniejszej oferty na zasadach wynikających z umowy.</w:t>
      </w:r>
    </w:p>
    <w:p w14:paraId="561BA62F" w14:textId="4E15C3AE" w:rsidR="005A3BC5" w:rsidRPr="00836AA2" w:rsidRDefault="005A3BC5" w:rsidP="00836AA2">
      <w:pPr>
        <w:pStyle w:val="Tekstpodstawowy"/>
        <w:numPr>
          <w:ilvl w:val="0"/>
          <w:numId w:val="24"/>
        </w:numPr>
        <w:suppressAutoHyphens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 xml:space="preserve">Oświadczam/y, że zapoznałem/liśmy się z wymaganiami Zamawiającego, dotyczącymi przedmiotu zamówienia zamieszczonymi w ZAPYTANIU OFERTOWYM wraz </w:t>
      </w:r>
      <w:r w:rsidR="00836AA2">
        <w:rPr>
          <w:rFonts w:ascii="Times New Roman" w:eastAsia="Times New Roman" w:hAnsi="Times New Roman" w:cs="Times New Roman"/>
          <w:iCs/>
          <w:sz w:val="24"/>
          <w:szCs w:val="24"/>
        </w:rPr>
        <w:br/>
      </w: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>z załącznikami i nie wnoszę/wnosimy do nich żadnych zastrzeżeń.</w:t>
      </w:r>
    </w:p>
    <w:p w14:paraId="7DC34784" w14:textId="6F623C79" w:rsidR="005A3BC5" w:rsidRPr="00836AA2" w:rsidRDefault="005A3BC5" w:rsidP="00836AA2">
      <w:pPr>
        <w:pStyle w:val="Tekstpodstawowy"/>
        <w:numPr>
          <w:ilvl w:val="0"/>
          <w:numId w:val="24"/>
        </w:numPr>
        <w:suppressAutoHyphens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 xml:space="preserve">Oświadczam/y, że uważam/y się za związanych niniejszą ofertą przez okres wskazany </w:t>
      </w:r>
      <w:r w:rsidR="00836AA2">
        <w:rPr>
          <w:rFonts w:ascii="Times New Roman" w:eastAsia="Times New Roman" w:hAnsi="Times New Roman" w:cs="Times New Roman"/>
          <w:iCs/>
          <w:sz w:val="24"/>
          <w:szCs w:val="24"/>
        </w:rPr>
        <w:br/>
      </w: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>w ZAPYTANIU OFERTOWYM.</w:t>
      </w:r>
    </w:p>
    <w:p w14:paraId="479B891D" w14:textId="26B6CE51" w:rsidR="005A3BC5" w:rsidRPr="00836AA2" w:rsidRDefault="005A3BC5" w:rsidP="00836AA2">
      <w:pPr>
        <w:pStyle w:val="Tekstpodstawowy"/>
        <w:numPr>
          <w:ilvl w:val="0"/>
          <w:numId w:val="24"/>
        </w:numPr>
        <w:suppressAutoHyphens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>Oświadczam/y, że zrealizuję/</w:t>
      </w:r>
      <w:proofErr w:type="spellStart"/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>emy</w:t>
      </w:r>
      <w:proofErr w:type="spellEnd"/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 xml:space="preserve"> zamówienie zgodnie z warunkami zawartymi </w:t>
      </w:r>
      <w:r w:rsidR="00836AA2">
        <w:rPr>
          <w:rFonts w:ascii="Times New Roman" w:eastAsia="Times New Roman" w:hAnsi="Times New Roman" w:cs="Times New Roman"/>
          <w:iCs/>
          <w:sz w:val="24"/>
          <w:szCs w:val="24"/>
        </w:rPr>
        <w:br/>
      </w: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>w ZAPYTANIU OFERTOWYM.</w:t>
      </w:r>
    </w:p>
    <w:p w14:paraId="34E8089C" w14:textId="25259E12" w:rsidR="005A3BC5" w:rsidRPr="00836AA2" w:rsidRDefault="005A3BC5" w:rsidP="00836AA2">
      <w:pPr>
        <w:pStyle w:val="Tekstpodstawowy"/>
        <w:numPr>
          <w:ilvl w:val="0"/>
          <w:numId w:val="24"/>
        </w:numPr>
        <w:suppressAutoHyphens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>Wadium zostało wniesione w formie ..............................................................................</w:t>
      </w:r>
    </w:p>
    <w:p w14:paraId="449F11CD" w14:textId="1B78B714" w:rsidR="005A3BC5" w:rsidRPr="00836AA2" w:rsidRDefault="005A3BC5" w:rsidP="00836AA2">
      <w:pPr>
        <w:pStyle w:val="Tekstpodstawowy"/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>Wadium należy zwrócić na nr konta: w banku: …</w:t>
      </w:r>
      <w:r w:rsidR="00836AA2">
        <w:rPr>
          <w:rFonts w:ascii="Times New Roman" w:eastAsia="Times New Roman" w:hAnsi="Times New Roman" w:cs="Times New Roman"/>
          <w:iCs/>
          <w:sz w:val="24"/>
          <w:szCs w:val="24"/>
        </w:rPr>
        <w:t>………….</w:t>
      </w: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>…….(jeżeli dotyczy)</w:t>
      </w:r>
    </w:p>
    <w:p w14:paraId="257ACA1A" w14:textId="08D995CB" w:rsidR="005A3BC5" w:rsidRPr="00836AA2" w:rsidRDefault="005A3BC5" w:rsidP="00836AA2">
      <w:pPr>
        <w:pStyle w:val="Tekstpodstawowy"/>
        <w:numPr>
          <w:ilvl w:val="0"/>
          <w:numId w:val="24"/>
        </w:numPr>
        <w:suppressAutoHyphens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 xml:space="preserve">Oświadczam/y, że informacje i dokumenty zawarte w Ofercie na stronach </w:t>
      </w:r>
      <w:r w:rsidR="004A280B">
        <w:rPr>
          <w:rFonts w:ascii="Times New Roman" w:eastAsia="Times New Roman" w:hAnsi="Times New Roman" w:cs="Times New Roman"/>
          <w:iCs/>
          <w:sz w:val="24"/>
          <w:szCs w:val="24"/>
        </w:rPr>
        <w:br/>
      </w: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 xml:space="preserve">od nr ........................do nr ......................... stanowią tajemnicę przedsiębiorstwa </w:t>
      </w:r>
      <w:r w:rsidR="004A280B">
        <w:rPr>
          <w:rFonts w:ascii="Times New Roman" w:eastAsia="Times New Roman" w:hAnsi="Times New Roman" w:cs="Times New Roman"/>
          <w:iCs/>
          <w:sz w:val="24"/>
          <w:szCs w:val="24"/>
        </w:rPr>
        <w:br/>
      </w: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w rozumieniu przepisów o zwalczaniu nieuczciwej konkurencji i zastrzegamy, że nie mogą być one udostępniane. Informacje i dokumenty zawarte na pozostałych stronach Oferty są jawne.</w:t>
      </w:r>
    </w:p>
    <w:p w14:paraId="72A81F1C" w14:textId="77777777" w:rsidR="005A3BC5" w:rsidRPr="00836AA2" w:rsidRDefault="005A3BC5" w:rsidP="00836AA2">
      <w:pPr>
        <w:pStyle w:val="Tekstpodstawowy"/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36BE62F1" w14:textId="209693D2" w:rsidR="005A3BC5" w:rsidRPr="00836AA2" w:rsidRDefault="005A3BC5" w:rsidP="00836AA2">
      <w:pPr>
        <w:pStyle w:val="Tekstpodstawowy"/>
        <w:numPr>
          <w:ilvl w:val="0"/>
          <w:numId w:val="24"/>
        </w:numPr>
        <w:suppressAutoHyphens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>Zobowiązujemy się dotrzymać wskazanego</w:t>
      </w:r>
      <w:r w:rsidR="006C3BB0">
        <w:rPr>
          <w:rFonts w:ascii="Times New Roman" w:eastAsia="Times New Roman" w:hAnsi="Times New Roman" w:cs="Times New Roman"/>
          <w:iCs/>
          <w:sz w:val="24"/>
          <w:szCs w:val="24"/>
        </w:rPr>
        <w:t xml:space="preserve"> w ZAPYTANIU OFERTOWYM</w:t>
      </w: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 xml:space="preserve"> terminu </w:t>
      </w:r>
      <w:r w:rsidR="006C3BB0">
        <w:rPr>
          <w:rFonts w:ascii="Times New Roman" w:eastAsia="Times New Roman" w:hAnsi="Times New Roman" w:cs="Times New Roman"/>
          <w:iCs/>
          <w:sz w:val="24"/>
          <w:szCs w:val="24"/>
        </w:rPr>
        <w:t>wykonania</w:t>
      </w: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 xml:space="preserve"> zamówienia.</w:t>
      </w:r>
    </w:p>
    <w:p w14:paraId="40E69570" w14:textId="77777777" w:rsidR="005A3BC5" w:rsidRPr="00836AA2" w:rsidRDefault="005A3BC5" w:rsidP="00836AA2">
      <w:pPr>
        <w:pStyle w:val="Tekstpodstawowy"/>
        <w:numPr>
          <w:ilvl w:val="0"/>
          <w:numId w:val="24"/>
        </w:numPr>
        <w:suppressAutoHyphens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68FFB404" w14:textId="1C08B7F3" w:rsidR="005A3BC5" w:rsidRPr="00836AA2" w:rsidRDefault="005A3BC5" w:rsidP="00836AA2">
      <w:pPr>
        <w:pStyle w:val="Tekstpodstawowy"/>
        <w:numPr>
          <w:ilvl w:val="0"/>
          <w:numId w:val="24"/>
        </w:numPr>
        <w:suppressAutoHyphens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>Oświadczam, że wypełniłem obowiązki informacyjne przewidziane w art. 13 lub art. 14 RODO</w:t>
      </w:r>
      <w:r w:rsidRPr="00836AA2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836AA2">
        <w:rPr>
          <w:rFonts w:ascii="Times New Roman" w:eastAsia="Times New Roman" w:hAnsi="Times New Roman" w:cs="Times New Roman"/>
          <w:iCs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836AA2">
        <w:rPr>
          <w:rStyle w:val="Odwoanieprzypisudolnego"/>
          <w:rFonts w:ascii="Times New Roman" w:eastAsia="Times New Roman" w:hAnsi="Times New Roman"/>
          <w:iCs/>
          <w:sz w:val="24"/>
          <w:szCs w:val="24"/>
        </w:rPr>
        <w:footnoteReference w:id="2"/>
      </w:r>
    </w:p>
    <w:p w14:paraId="5944D4CB" w14:textId="77777777" w:rsidR="005A3BC5" w:rsidRPr="00836AA2" w:rsidRDefault="005A3BC5" w:rsidP="001C270B">
      <w:pPr>
        <w:spacing w:after="0" w:line="360" w:lineRule="auto"/>
        <w:ind w:firstLine="142"/>
        <w:rPr>
          <w:rFonts w:ascii="Times New Roman" w:hAnsi="Times New Roman" w:cs="Times New Roman"/>
          <w:bCs/>
          <w:sz w:val="24"/>
          <w:szCs w:val="24"/>
        </w:rPr>
      </w:pPr>
    </w:p>
    <w:p w14:paraId="25F16E08" w14:textId="12AB5876" w:rsidR="00DA2FEE" w:rsidRPr="00DA2FEE" w:rsidRDefault="00DA2FEE" w:rsidP="00DA2FEE">
      <w:pPr>
        <w:pStyle w:val="Akapitzlist"/>
        <w:numPr>
          <w:ilvl w:val="0"/>
          <w:numId w:val="23"/>
        </w:numPr>
        <w:tabs>
          <w:tab w:val="left" w:pos="0"/>
          <w:tab w:val="left" w:pos="709"/>
        </w:tabs>
        <w:spacing w:after="240"/>
        <w:ind w:left="714" w:hanging="357"/>
        <w:contextualSpacing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A2FEE">
        <w:rPr>
          <w:rFonts w:ascii="Times New Roman" w:hAnsi="Times New Roman" w:cs="Times New Roman"/>
          <w:b/>
          <w:iCs/>
          <w:sz w:val="24"/>
          <w:szCs w:val="24"/>
        </w:rPr>
        <w:t xml:space="preserve">OKRES GWARANCJI </w:t>
      </w:r>
    </w:p>
    <w:p w14:paraId="3A16DCFB" w14:textId="6B215ED4" w:rsidR="00DA2FEE" w:rsidRPr="00DA2FEE" w:rsidRDefault="00DA2FEE" w:rsidP="00DA2FEE">
      <w:pPr>
        <w:tabs>
          <w:tab w:val="left" w:pos="0"/>
          <w:tab w:val="left" w:pos="709"/>
        </w:tabs>
        <w:spacing w:after="0" w:line="360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A2FEE">
        <w:rPr>
          <w:rFonts w:ascii="Times New Roman" w:hAnsi="Times New Roman" w:cs="Times New Roman"/>
          <w:iCs/>
          <w:sz w:val="24"/>
          <w:szCs w:val="24"/>
        </w:rPr>
        <w:t xml:space="preserve">Oświadczam/oświadczamy, że zgodnie z zapytaniem ofertowym udzielamy: </w:t>
      </w:r>
    </w:p>
    <w:p w14:paraId="1A286C3E" w14:textId="284F2EEA" w:rsidR="00DA2FEE" w:rsidRPr="00DA2FEE" w:rsidRDefault="00DA2FEE" w:rsidP="00DA2FEE">
      <w:pPr>
        <w:numPr>
          <w:ilvl w:val="0"/>
          <w:numId w:val="19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…</w:t>
      </w:r>
      <w:r w:rsidR="00573D09">
        <w:rPr>
          <w:rFonts w:ascii="Times New Roman" w:hAnsi="Times New Roman" w:cs="Times New Roman"/>
          <w:iCs/>
          <w:sz w:val="24"/>
          <w:szCs w:val="24"/>
        </w:rPr>
        <w:t>…..</w:t>
      </w:r>
      <w:r>
        <w:rPr>
          <w:rFonts w:ascii="Times New Roman" w:hAnsi="Times New Roman" w:cs="Times New Roman"/>
          <w:iCs/>
          <w:sz w:val="24"/>
          <w:szCs w:val="24"/>
        </w:rPr>
        <w:t>..</w:t>
      </w:r>
      <w:r w:rsidRPr="00DA2FE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76056">
        <w:rPr>
          <w:rFonts w:ascii="Times New Roman" w:hAnsi="Times New Roman" w:cs="Times New Roman"/>
          <w:iCs/>
          <w:sz w:val="24"/>
          <w:szCs w:val="24"/>
        </w:rPr>
        <w:t xml:space="preserve">miesięcy </w:t>
      </w:r>
      <w:r w:rsidR="00776056" w:rsidRPr="00776056">
        <w:rPr>
          <w:rFonts w:ascii="Times New Roman" w:hAnsi="Times New Roman" w:cs="Times New Roman"/>
          <w:i/>
          <w:iCs/>
          <w:sz w:val="24"/>
          <w:szCs w:val="24"/>
        </w:rPr>
        <w:t>(nie mniej niż 36 miesięcy)</w:t>
      </w:r>
      <w:r w:rsidRPr="00DA2FEE">
        <w:rPr>
          <w:rFonts w:ascii="Times New Roman" w:hAnsi="Times New Roman" w:cs="Times New Roman"/>
          <w:iCs/>
          <w:sz w:val="24"/>
          <w:szCs w:val="24"/>
        </w:rPr>
        <w:t xml:space="preserve"> gwarancji na realizację</w:t>
      </w:r>
      <w:r>
        <w:rPr>
          <w:rFonts w:ascii="Times New Roman" w:hAnsi="Times New Roman" w:cs="Times New Roman"/>
          <w:iCs/>
          <w:sz w:val="24"/>
          <w:szCs w:val="24"/>
        </w:rPr>
        <w:t xml:space="preserve"> inwestycji</w:t>
      </w:r>
      <w:r w:rsidRPr="00DA2FEE">
        <w:rPr>
          <w:rFonts w:ascii="Times New Roman" w:hAnsi="Times New Roman" w:cs="Times New Roman"/>
          <w:iCs/>
          <w:sz w:val="24"/>
          <w:szCs w:val="24"/>
        </w:rPr>
        <w:t>.</w:t>
      </w:r>
    </w:p>
    <w:p w14:paraId="1BCD3EF2" w14:textId="77777777" w:rsidR="00DA2FEE" w:rsidRPr="00DA2FEE" w:rsidRDefault="00DA2FEE" w:rsidP="00DA2FEE">
      <w:pPr>
        <w:numPr>
          <w:ilvl w:val="0"/>
          <w:numId w:val="19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A2FEE">
        <w:rPr>
          <w:rFonts w:ascii="Times New Roman" w:hAnsi="Times New Roman" w:cs="Times New Roman"/>
          <w:iCs/>
          <w:sz w:val="24"/>
          <w:szCs w:val="24"/>
        </w:rPr>
        <w:t>Minimum 12 lat gwarancji producenckiej na moduły fotowoltaiczne</w:t>
      </w:r>
    </w:p>
    <w:p w14:paraId="2BF49B23" w14:textId="77777777" w:rsidR="00DA2FEE" w:rsidRPr="00DA2FEE" w:rsidRDefault="00DA2FEE" w:rsidP="00DA2FEE">
      <w:pPr>
        <w:numPr>
          <w:ilvl w:val="0"/>
          <w:numId w:val="19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A2FEE">
        <w:rPr>
          <w:rFonts w:ascii="Times New Roman" w:hAnsi="Times New Roman" w:cs="Times New Roman"/>
          <w:iCs/>
          <w:sz w:val="24"/>
          <w:szCs w:val="24"/>
        </w:rPr>
        <w:t xml:space="preserve">Minimum 10 lat gwarancji producenckiej na falowniki (inwertery) </w:t>
      </w:r>
    </w:p>
    <w:p w14:paraId="253FEA11" w14:textId="77777777" w:rsidR="00DA2FEE" w:rsidRPr="00DA2FEE" w:rsidRDefault="00DA2FEE" w:rsidP="00DA2FEE">
      <w:pPr>
        <w:pStyle w:val="Akapitzlist"/>
        <w:tabs>
          <w:tab w:val="left" w:pos="0"/>
          <w:tab w:val="left" w:pos="709"/>
        </w:tabs>
        <w:spacing w:after="2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1E3532E6" w14:textId="5B8BE0DD" w:rsidR="005A3BC5" w:rsidRPr="00836AA2" w:rsidRDefault="005A3BC5" w:rsidP="005A3BC5">
      <w:pPr>
        <w:pStyle w:val="Akapitzlist"/>
        <w:numPr>
          <w:ilvl w:val="0"/>
          <w:numId w:val="23"/>
        </w:numPr>
        <w:tabs>
          <w:tab w:val="left" w:pos="0"/>
          <w:tab w:val="left" w:pos="709"/>
        </w:tabs>
        <w:spacing w:after="240"/>
        <w:ind w:left="714" w:hanging="357"/>
        <w:contextualSpacing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836AA2">
        <w:rPr>
          <w:rFonts w:ascii="Times New Roman" w:hAnsi="Times New Roman" w:cs="Times New Roman"/>
          <w:b/>
          <w:iCs/>
          <w:sz w:val="24"/>
          <w:szCs w:val="24"/>
        </w:rPr>
        <w:t>ZAŁĄCZNIKI</w:t>
      </w:r>
    </w:p>
    <w:p w14:paraId="4970E157" w14:textId="1FE826FC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eastAsia="Times New Roman" w:hAnsi="Times New Roman" w:cs="Times New Roman"/>
          <w:sz w:val="24"/>
          <w:szCs w:val="24"/>
        </w:rPr>
        <w:t>Wykaz osób</w:t>
      </w:r>
    </w:p>
    <w:p w14:paraId="01E9312B" w14:textId="77777777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eastAsia="Times New Roman" w:hAnsi="Times New Roman" w:cs="Times New Roman"/>
          <w:sz w:val="24"/>
          <w:szCs w:val="24"/>
        </w:rPr>
        <w:t>Wykaz realizacji</w:t>
      </w:r>
    </w:p>
    <w:p w14:paraId="0AD71F70" w14:textId="77777777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eastAsia="Times New Roman" w:hAnsi="Times New Roman" w:cs="Times New Roman"/>
          <w:sz w:val="24"/>
          <w:szCs w:val="24"/>
        </w:rPr>
        <w:lastRenderedPageBreak/>
        <w:t>Oświadczenie o braku powiązań osobowych i kapitałowych</w:t>
      </w:r>
    </w:p>
    <w:p w14:paraId="14EE02EC" w14:textId="1AF6298F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eastAsia="Times New Roman" w:hAnsi="Times New Roman" w:cs="Times New Roman"/>
          <w:sz w:val="24"/>
          <w:szCs w:val="24"/>
        </w:rPr>
        <w:t xml:space="preserve">Oświadczenie </w:t>
      </w:r>
      <w:r w:rsidR="009B0594" w:rsidRPr="009B0594">
        <w:rPr>
          <w:rFonts w:ascii="Times New Roman" w:eastAsia="Times New Roman" w:hAnsi="Times New Roman" w:cs="Times New Roman"/>
          <w:bCs/>
          <w:sz w:val="24"/>
          <w:szCs w:val="24"/>
        </w:rPr>
        <w:t>o niepodleganiu wykluczeniu na podstawie przepisów dotyczących przeciwdziałania wspieraniu agresji na Ukrainę</w:t>
      </w:r>
    </w:p>
    <w:p w14:paraId="6CC6EEE7" w14:textId="77777777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hAnsi="Times New Roman" w:cs="Times New Roman"/>
          <w:iCs/>
          <w:sz w:val="24"/>
          <w:szCs w:val="24"/>
        </w:rPr>
        <w:t>Karty katalogowe oferowanych urządzeń (potwierdzających minimalne parametry przedstawione w pkt III zapytania ofertowego, tab. 1-4).</w:t>
      </w:r>
    </w:p>
    <w:p w14:paraId="33707687" w14:textId="77777777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hAnsi="Times New Roman" w:cs="Times New Roman"/>
          <w:iCs/>
          <w:sz w:val="24"/>
          <w:szCs w:val="24"/>
        </w:rPr>
        <w:t>Potwierdzenie odbycia wizji lokalnej</w:t>
      </w:r>
    </w:p>
    <w:p w14:paraId="365AC913" w14:textId="1E54440C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hAnsi="Times New Roman" w:cs="Times New Roman"/>
          <w:iCs/>
          <w:sz w:val="24"/>
          <w:szCs w:val="24"/>
        </w:rPr>
        <w:t xml:space="preserve">Odpis lub informacja z Krajowego Rejestru Sądowego lub z Centralnej Ewidencji </w:t>
      </w:r>
      <w:r w:rsidR="004A280B">
        <w:rPr>
          <w:rFonts w:ascii="Times New Roman" w:hAnsi="Times New Roman" w:cs="Times New Roman"/>
          <w:iCs/>
          <w:sz w:val="24"/>
          <w:szCs w:val="24"/>
        </w:rPr>
        <w:br/>
      </w:r>
      <w:r w:rsidRPr="009B0594">
        <w:rPr>
          <w:rFonts w:ascii="Times New Roman" w:hAnsi="Times New Roman" w:cs="Times New Roman"/>
          <w:iCs/>
          <w:sz w:val="24"/>
          <w:szCs w:val="24"/>
        </w:rPr>
        <w:t>i Informacji o Działalności Gospodarczej, w zakresie art. 109 ust. 1 pkt 4 ustawy, sporządzonych nie wcześniej niż 3 miesiące przed jej złożeniem, jeżeli odrębne przepisy wymagają wpisu do rejestru lub ewidencji.</w:t>
      </w:r>
    </w:p>
    <w:p w14:paraId="6B7AD3D4" w14:textId="58F3270D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hAnsi="Times New Roman" w:cs="Times New Roman"/>
          <w:iCs/>
          <w:sz w:val="24"/>
          <w:szCs w:val="24"/>
        </w:rPr>
        <w:t xml:space="preserve">Zaświadczenie właściwego naczelnika urzędu skarbowego potwierdzające, że wykonawca nie zalega z opłacaniem podatków, wystawionego nie wcześniej niż 3 miesiące przed upływem terminu składania ofert albo wniosków o dopuszczenie do udziału </w:t>
      </w:r>
      <w:r w:rsidR="004A280B">
        <w:rPr>
          <w:rFonts w:ascii="Times New Roman" w:hAnsi="Times New Roman" w:cs="Times New Roman"/>
          <w:iCs/>
          <w:sz w:val="24"/>
          <w:szCs w:val="24"/>
        </w:rPr>
        <w:br/>
      </w:r>
      <w:r w:rsidRPr="009B0594">
        <w:rPr>
          <w:rFonts w:ascii="Times New Roman" w:hAnsi="Times New Roman" w:cs="Times New Roman"/>
          <w:iCs/>
          <w:sz w:val="24"/>
          <w:szCs w:val="24"/>
        </w:rPr>
        <w:t xml:space="preserve">w postępowaniu, lub innego dokumentu potwierdzającego, że wykonawca zawarł porozumienie z właściwym organem podatkowym w sprawie spłat tych należności wraz </w:t>
      </w:r>
      <w:r w:rsidR="004A280B">
        <w:rPr>
          <w:rFonts w:ascii="Times New Roman" w:hAnsi="Times New Roman" w:cs="Times New Roman"/>
          <w:iCs/>
          <w:sz w:val="24"/>
          <w:szCs w:val="24"/>
        </w:rPr>
        <w:br/>
      </w:r>
      <w:r w:rsidRPr="009B0594">
        <w:rPr>
          <w:rFonts w:ascii="Times New Roman" w:hAnsi="Times New Roman" w:cs="Times New Roman"/>
          <w:iCs/>
          <w:sz w:val="24"/>
          <w:szCs w:val="24"/>
        </w:rPr>
        <w:t>z ewentualnymi odsetkami lub grzywnami, w szczególności uzyskał przewidziane prawem zwolnienie, odroczenie lub rozłożenie na raty zaległych płatności lub wstrzymanie w całości wykonania decyzji właściwego organu;</w:t>
      </w:r>
    </w:p>
    <w:p w14:paraId="1AD1D80C" w14:textId="77777777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hAnsi="Times New Roman" w:cs="Times New Roman"/>
          <w:iCs/>
          <w:sz w:val="24"/>
          <w:szCs w:val="24"/>
        </w:rPr>
        <w:t>Zaświadczenie właściwej terenowej jednostki organizacyjnej Zakładu Ubezpieczeń Społecznych lub Kasy Rolniczego Ubezpieczenia Społecznego albo inny dokument potwierdzający, że wykonawca nie zalega z opłacaniem składek na ubezpieczenia społeczne lub zdrowotne, wystawione nie wcześniej niż 3 miesiące przed upływem terminu składania ofert albo wniosków o dopuszczenie do udziału w postępowaniu, lub inny dokument potwierdzający, że wykonawca zawarł porozumienie z właściwym organem w sprawie spłat tych należności wraz z ewentualny mi odsetkami lub grzywnami, w szczególności uzyskał przewidziane prawem zwolnienie, odroczenie lub rozłożenie na raty zaległych płatności lub wstrzymanie w całości wykonania decyzji właściwego organu;</w:t>
      </w:r>
    </w:p>
    <w:p w14:paraId="0FBD2ABD" w14:textId="032DFF0F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hAnsi="Times New Roman" w:cs="Times New Roman"/>
          <w:iCs/>
          <w:sz w:val="24"/>
          <w:szCs w:val="24"/>
        </w:rPr>
        <w:t xml:space="preserve">Ubezpieczenie OC na wartość nie mniejszą niż 1 000 000 PLN wraz </w:t>
      </w:r>
      <w:r w:rsidR="004A280B">
        <w:rPr>
          <w:rFonts w:ascii="Times New Roman" w:hAnsi="Times New Roman" w:cs="Times New Roman"/>
          <w:iCs/>
          <w:sz w:val="24"/>
          <w:szCs w:val="24"/>
        </w:rPr>
        <w:br/>
      </w:r>
      <w:r w:rsidRPr="009B0594">
        <w:rPr>
          <w:rFonts w:ascii="Times New Roman" w:hAnsi="Times New Roman" w:cs="Times New Roman"/>
          <w:iCs/>
          <w:sz w:val="24"/>
          <w:szCs w:val="24"/>
        </w:rPr>
        <w:t>z potwierdzeniem opłaty</w:t>
      </w:r>
    </w:p>
    <w:p w14:paraId="56EB177D" w14:textId="75C6332B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Informacja banku lub spółdzielczej kasy oszczędnościowo-kredytowej potwierdzającej wysokość posiadanych środków finansowych lub zdolność kredytową wykonawcy w wysokości  500 000,00 zł  wystawione nie wcześniej niż 3 miesiące przed upływem terminu składania ofert </w:t>
      </w:r>
    </w:p>
    <w:p w14:paraId="712182AA" w14:textId="77777777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hAnsi="Times New Roman" w:cs="Times New Roman"/>
          <w:iCs/>
          <w:sz w:val="24"/>
          <w:szCs w:val="24"/>
        </w:rPr>
        <w:t>Potwierdzenie złożenia wadium</w:t>
      </w:r>
    </w:p>
    <w:p w14:paraId="153E5846" w14:textId="77777777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hAnsi="Times New Roman" w:cs="Times New Roman"/>
          <w:iCs/>
          <w:sz w:val="24"/>
          <w:szCs w:val="24"/>
        </w:rPr>
        <w:t>Pełnomocnictwo (jeśli wymagane)</w:t>
      </w:r>
    </w:p>
    <w:p w14:paraId="616E9C21" w14:textId="77777777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hAnsi="Times New Roman" w:cs="Times New Roman"/>
          <w:iCs/>
          <w:sz w:val="24"/>
          <w:szCs w:val="24"/>
        </w:rPr>
        <w:t>W przypadku Wykonawców wspólnie ubiegających się o udzielenie zamówienia – pełnomocnictwo do reprezentowania Wykonawców w postępowaniu albo reprezentowania w postępowaniu i zawarcia umowy.</w:t>
      </w:r>
    </w:p>
    <w:p w14:paraId="58EBFCD0" w14:textId="6B6880E4" w:rsidR="0078654F" w:rsidRPr="009B0594" w:rsidRDefault="0078654F" w:rsidP="0078654F">
      <w:pPr>
        <w:numPr>
          <w:ilvl w:val="0"/>
          <w:numId w:val="2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594">
        <w:rPr>
          <w:rFonts w:ascii="Times New Roman" w:hAnsi="Times New Roman" w:cs="Times New Roman"/>
          <w:iCs/>
          <w:sz w:val="24"/>
          <w:szCs w:val="24"/>
        </w:rPr>
        <w:t>W przypadku polegania na zasobach podmiotu trzeciego – pisemne zobowiązanie podmiotu trzeciego do udostępnienia zasobów wraz z dokumentami potwierdzającymi brak podstaw do wykluczenia tego podmiotu wyłącznie w zakresie udostępnianych zasobów.</w:t>
      </w:r>
    </w:p>
    <w:p w14:paraId="38E7ADE3" w14:textId="3D550ED2" w:rsidR="001C270B" w:rsidRDefault="001C270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326557A" w14:textId="417A380B" w:rsidR="00AC6E4C" w:rsidRPr="009E3267" w:rsidRDefault="009E3267" w:rsidP="009E3267">
      <w:pPr>
        <w:jc w:val="right"/>
        <w:rPr>
          <w:rFonts w:ascii="Times New Roman" w:hAnsi="Times New Roman" w:cs="Times New Roman"/>
          <w:sz w:val="24"/>
          <w:szCs w:val="24"/>
        </w:rPr>
      </w:pPr>
      <w:r w:rsidRPr="001C270B">
        <w:rPr>
          <w:rFonts w:ascii="Times New Roman" w:hAnsi="Times New Roman" w:cs="Times New Roman"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C270B">
        <w:rPr>
          <w:rFonts w:ascii="Times New Roman" w:hAnsi="Times New Roman" w:cs="Times New Roman"/>
          <w:sz w:val="24"/>
          <w:szCs w:val="24"/>
        </w:rPr>
        <w:t xml:space="preserve"> do Zapytania Ofertowego</w:t>
      </w:r>
    </w:p>
    <w:p w14:paraId="2D3964D1" w14:textId="44548FB4" w:rsidR="00AC6E4C" w:rsidRPr="00BA64D3" w:rsidRDefault="00AC6E4C" w:rsidP="00AC6E4C">
      <w:pPr>
        <w:ind w:left="-140" w:right="-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64D3">
        <w:rPr>
          <w:rFonts w:ascii="Times New Roman" w:eastAsia="Times New Roman" w:hAnsi="Times New Roman" w:cs="Times New Roman"/>
          <w:b/>
          <w:sz w:val="24"/>
          <w:szCs w:val="24"/>
        </w:rPr>
        <w:t>WYKAZ OSÓB</w:t>
      </w:r>
    </w:p>
    <w:p w14:paraId="05A951CF" w14:textId="77777777" w:rsidR="00AC6E4C" w:rsidRPr="00BA64D3" w:rsidRDefault="00AC6E4C" w:rsidP="00AC6E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64D3">
        <w:rPr>
          <w:rFonts w:ascii="Times New Roman" w:hAnsi="Times New Roman" w:cs="Times New Roman"/>
          <w:sz w:val="24"/>
          <w:szCs w:val="24"/>
        </w:rPr>
        <w:t xml:space="preserve">Oświadczam, że Wykonawca którego reprezentuję, dysponuje lub będzie dysponował następującymi osobami, które skieruje do realizacji zamówienia: </w:t>
      </w:r>
    </w:p>
    <w:p w14:paraId="481D4F36" w14:textId="77777777" w:rsidR="002615F7" w:rsidRPr="002615F7" w:rsidRDefault="002615F7" w:rsidP="002615F7">
      <w:pPr>
        <w:widowControl w:val="0"/>
        <w:numPr>
          <w:ilvl w:val="0"/>
          <w:numId w:val="22"/>
        </w:numPr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 najmniej 1 osobą posiadającą uprawnienia budowlane do projektowania robót budowlanych w specjalności </w:t>
      </w:r>
      <w:proofErr w:type="spellStart"/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konstrukcyjno</w:t>
      </w:r>
      <w:proofErr w:type="spellEnd"/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budowlanej bez ograniczeń,</w:t>
      </w:r>
    </w:p>
    <w:p w14:paraId="2774B6BE" w14:textId="77777777" w:rsidR="002615F7" w:rsidRPr="002615F7" w:rsidRDefault="002615F7" w:rsidP="002615F7">
      <w:pPr>
        <w:widowControl w:val="0"/>
        <w:numPr>
          <w:ilvl w:val="0"/>
          <w:numId w:val="22"/>
        </w:numPr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 najmniej 1 osobą posiadającą uprawnienia budowlane do kierowania robotami budowlanymi w specjalności </w:t>
      </w:r>
      <w:proofErr w:type="spellStart"/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konstrukcyjno</w:t>
      </w:r>
      <w:proofErr w:type="spellEnd"/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budowlanej bez ograniczeń,</w:t>
      </w:r>
    </w:p>
    <w:p w14:paraId="43934E9F" w14:textId="77777777" w:rsidR="002615F7" w:rsidRPr="002615F7" w:rsidRDefault="002615F7" w:rsidP="002615F7">
      <w:pPr>
        <w:widowControl w:val="0"/>
        <w:numPr>
          <w:ilvl w:val="0"/>
          <w:numId w:val="22"/>
        </w:numPr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 najmniej 1 osobą posiadającą uprawnienia budowlane do projektowania robót budowlanych w specjalności instalacyjnej bez ograniczeń w zakresie sieci, instalacji </w:t>
      </w:r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i urządzeń elektrycznych i elektroenergetycznych,</w:t>
      </w:r>
    </w:p>
    <w:p w14:paraId="053BFB10" w14:textId="77777777" w:rsidR="002615F7" w:rsidRPr="002615F7" w:rsidRDefault="002615F7" w:rsidP="002615F7">
      <w:pPr>
        <w:widowControl w:val="0"/>
        <w:numPr>
          <w:ilvl w:val="0"/>
          <w:numId w:val="22"/>
        </w:numPr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 najmniej 1 osobą posiadającą uprawnienia budowlane do kierowania robotami budowlanymi w specjalności instalacyjnej bez ograniczeń w zakresie sieci, instalacji </w:t>
      </w:r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i urządzeń elektrycznych i elektroenergetycznych,</w:t>
      </w:r>
    </w:p>
    <w:p w14:paraId="691B4B5C" w14:textId="169E940E" w:rsidR="002615F7" w:rsidRDefault="002615F7" w:rsidP="002615F7">
      <w:pPr>
        <w:widowControl w:val="0"/>
        <w:numPr>
          <w:ilvl w:val="0"/>
          <w:numId w:val="22"/>
        </w:numPr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 najmniej 1 osobą posiadającą aktualne świadectwo kwalifikacyjne SEP w zakresie eksploatacji (E) i/lub dozoru (D) urządzeń, instalacji i sieci elektroenergetycznych, zgodnie </w:t>
      </w:r>
      <w:r w:rsidR="004A28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 obowiązującymi przepisami.</w:t>
      </w:r>
    </w:p>
    <w:p w14:paraId="56F20B27" w14:textId="77777777" w:rsidR="005C38CF" w:rsidRPr="002615F7" w:rsidRDefault="005C38CF" w:rsidP="005C38CF">
      <w:pPr>
        <w:widowControl w:val="0"/>
        <w:autoSpaceDE w:val="0"/>
        <w:autoSpaceDN w:val="0"/>
        <w:spacing w:after="0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819"/>
        <w:gridCol w:w="3663"/>
        <w:gridCol w:w="3248"/>
        <w:gridCol w:w="1884"/>
      </w:tblGrid>
      <w:tr w:rsidR="00EF544C" w:rsidRPr="00BA64D3" w14:paraId="3BA59E87" w14:textId="77777777" w:rsidTr="00EF544C">
        <w:tc>
          <w:tcPr>
            <w:tcW w:w="4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38B4DC" w14:textId="55AA0A37" w:rsidR="00EF544C" w:rsidRPr="00BA64D3" w:rsidRDefault="00EF544C" w:rsidP="005C38CF">
            <w:pPr>
              <w:spacing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90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063C4DC" w14:textId="49A02086" w:rsidR="00EF544C" w:rsidRPr="00BA64D3" w:rsidRDefault="00EF544C" w:rsidP="005C38CF">
            <w:pPr>
              <w:spacing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4D3">
              <w:rPr>
                <w:rFonts w:ascii="Times New Roman" w:eastAsia="Times New Roman" w:hAnsi="Times New Roman" w:cs="Times New Roman"/>
                <w:sz w:val="24"/>
                <w:szCs w:val="24"/>
              </w:rPr>
              <w:t>Imię i nazwisko projektanta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kierownika robót</w:t>
            </w:r>
          </w:p>
        </w:tc>
        <w:tc>
          <w:tcPr>
            <w:tcW w:w="1689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E83F354" w14:textId="77777777" w:rsidR="00EF544C" w:rsidRPr="00BA64D3" w:rsidRDefault="00EF544C" w:rsidP="005C38CF">
            <w:pPr>
              <w:spacing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4D3">
              <w:rPr>
                <w:rFonts w:ascii="Times New Roman" w:eastAsia="Times New Roman" w:hAnsi="Times New Roman" w:cs="Times New Roman"/>
                <w:sz w:val="24"/>
                <w:szCs w:val="24"/>
              </w:rPr>
              <w:t>Rodzaj uprawnień</w:t>
            </w:r>
          </w:p>
        </w:tc>
        <w:tc>
          <w:tcPr>
            <w:tcW w:w="980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71ABB54" w14:textId="77777777" w:rsidR="00EF544C" w:rsidRPr="00BA64D3" w:rsidRDefault="00EF544C" w:rsidP="005C38CF">
            <w:pPr>
              <w:spacing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4D3">
              <w:rPr>
                <w:rFonts w:ascii="Times New Roman" w:eastAsia="Times New Roman" w:hAnsi="Times New Roman" w:cs="Times New Roman"/>
                <w:sz w:val="24"/>
                <w:szCs w:val="24"/>
              </w:rPr>
              <w:t>Numer uprawnień</w:t>
            </w:r>
          </w:p>
        </w:tc>
      </w:tr>
      <w:tr w:rsidR="00EF544C" w:rsidRPr="00BA64D3" w14:paraId="687519CB" w14:textId="77777777" w:rsidTr="00EF544C">
        <w:tc>
          <w:tcPr>
            <w:tcW w:w="426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9231A" w14:textId="77777777" w:rsidR="00EF544C" w:rsidRPr="00BA64D3" w:rsidRDefault="00EF544C" w:rsidP="00C1457A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BF831F" w14:textId="407F3AA2" w:rsidR="00EF544C" w:rsidRPr="00BA64D3" w:rsidRDefault="00EF544C" w:rsidP="00C1457A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16338C" w14:textId="77777777" w:rsidR="00EF544C" w:rsidRPr="00BA64D3" w:rsidRDefault="00EF544C" w:rsidP="00C1457A">
            <w:p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0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C4624B" w14:textId="77777777" w:rsidR="00EF544C" w:rsidRPr="00BA64D3" w:rsidRDefault="00EF544C" w:rsidP="00C1457A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544C" w:rsidRPr="00BA64D3" w14:paraId="4581CB37" w14:textId="77777777" w:rsidTr="00EF544C">
        <w:tc>
          <w:tcPr>
            <w:tcW w:w="426" w:type="pct"/>
            <w:tcBorders>
              <w:top w:val="nil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4C2FD97" w14:textId="77777777" w:rsidR="00EF544C" w:rsidRPr="00BA64D3" w:rsidRDefault="00EF544C" w:rsidP="00C1457A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pct"/>
            <w:tcBorders>
              <w:top w:val="nil"/>
              <w:left w:val="single" w:sz="5" w:space="0" w:color="000000"/>
              <w:bottom w:val="single" w:sz="4" w:space="0" w:color="auto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6B6FF0" w14:textId="4FC49CDF" w:rsidR="00EF544C" w:rsidRPr="00BA64D3" w:rsidRDefault="00EF544C" w:rsidP="00C1457A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B2394F" w14:textId="77777777" w:rsidR="00EF544C" w:rsidRPr="00BA64D3" w:rsidRDefault="00EF544C" w:rsidP="00C1457A">
            <w:pPr>
              <w:tabs>
                <w:tab w:val="center" w:pos="992"/>
              </w:tabs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64D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4D4D8F" w14:textId="77777777" w:rsidR="00EF544C" w:rsidRPr="00BA64D3" w:rsidRDefault="00EF544C" w:rsidP="00C1457A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544C" w:rsidRPr="00BA64D3" w14:paraId="450CB013" w14:textId="77777777" w:rsidTr="00EF544C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B73" w14:textId="77777777" w:rsidR="00EF544C" w:rsidRPr="00BA64D3" w:rsidRDefault="00EF544C" w:rsidP="00C1457A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5DC66A" w14:textId="078756E3" w:rsidR="00EF544C" w:rsidRPr="00BA64D3" w:rsidRDefault="00EF544C" w:rsidP="00C1457A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918448" w14:textId="77777777" w:rsidR="00EF544C" w:rsidRPr="00BA64D3" w:rsidRDefault="00EF544C" w:rsidP="00C1457A">
            <w:p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8CABB4" w14:textId="77777777" w:rsidR="00EF544C" w:rsidRPr="00BA64D3" w:rsidRDefault="00EF544C" w:rsidP="00C1457A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44C" w:rsidRPr="00BA64D3" w14:paraId="6423B280" w14:textId="77777777" w:rsidTr="00EF544C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AB68" w14:textId="77777777" w:rsidR="00EF544C" w:rsidRPr="00BA64D3" w:rsidRDefault="00EF544C" w:rsidP="00C1457A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F70D03" w14:textId="66818254" w:rsidR="00EF544C" w:rsidRPr="00BA64D3" w:rsidRDefault="00EF544C" w:rsidP="00C1457A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BAF1B2" w14:textId="77777777" w:rsidR="00EF544C" w:rsidRPr="00BA64D3" w:rsidRDefault="00EF544C" w:rsidP="00C1457A">
            <w:p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D7300E" w14:textId="77777777" w:rsidR="00EF544C" w:rsidRPr="00BA64D3" w:rsidRDefault="00EF544C" w:rsidP="00C1457A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44C" w:rsidRPr="00BA64D3" w14:paraId="6C1296E1" w14:textId="77777777" w:rsidTr="00EF544C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7CA" w14:textId="77777777" w:rsidR="00EF544C" w:rsidRPr="00BA64D3" w:rsidRDefault="00EF544C" w:rsidP="00C1457A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6E089D" w14:textId="50C974EB" w:rsidR="00EF544C" w:rsidRPr="00BA64D3" w:rsidRDefault="00EF544C" w:rsidP="00C1457A">
            <w:pPr>
              <w:spacing w:befor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4D7A08" w14:textId="77777777" w:rsidR="00EF544C" w:rsidRPr="00BA64D3" w:rsidRDefault="00EF544C" w:rsidP="00C1457A">
            <w:p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4F3648" w14:textId="77777777" w:rsidR="00EF544C" w:rsidRPr="00BA64D3" w:rsidRDefault="00EF544C" w:rsidP="00C1457A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5856966" w14:textId="77777777" w:rsidR="00C306B4" w:rsidRDefault="00C306B4" w:rsidP="00C306B4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0F9971F" w14:textId="77777777" w:rsidR="002615F7" w:rsidRDefault="002615F7" w:rsidP="002615F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8B0DE2E" w14:textId="0114469F" w:rsidR="00C306B4" w:rsidRPr="00BA64D3" w:rsidRDefault="00C306B4" w:rsidP="002615F7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A64D3">
        <w:rPr>
          <w:rFonts w:ascii="Times New Roman" w:eastAsia="Calibri" w:hAnsi="Times New Roman" w:cs="Times New Roman"/>
          <w:sz w:val="24"/>
          <w:szCs w:val="24"/>
        </w:rPr>
        <w:t>…….…………………………………</w:t>
      </w:r>
    </w:p>
    <w:p w14:paraId="2CAE596E" w14:textId="3D542C14" w:rsidR="00C306B4" w:rsidRDefault="00C306B4" w:rsidP="002615F7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A64D3">
        <w:rPr>
          <w:rFonts w:ascii="Times New Roman" w:eastAsia="Calibri" w:hAnsi="Times New Roman" w:cs="Times New Roman"/>
          <w:i/>
          <w:sz w:val="24"/>
          <w:szCs w:val="24"/>
        </w:rPr>
        <w:t>(Podpis osoby reprezentującej Oferenta)</w:t>
      </w:r>
    </w:p>
    <w:p w14:paraId="0629E97C" w14:textId="77777777" w:rsidR="00C306B4" w:rsidRDefault="00C306B4">
      <w:pPr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14:paraId="7366A4C6" w14:textId="0D0492B1" w:rsidR="009E3267" w:rsidRPr="001C270B" w:rsidRDefault="009E3267" w:rsidP="009E3267">
      <w:pPr>
        <w:jc w:val="right"/>
        <w:rPr>
          <w:rFonts w:ascii="Times New Roman" w:hAnsi="Times New Roman" w:cs="Times New Roman"/>
          <w:sz w:val="24"/>
          <w:szCs w:val="24"/>
        </w:rPr>
      </w:pPr>
      <w:r w:rsidRPr="001C270B">
        <w:rPr>
          <w:rFonts w:ascii="Times New Roman" w:hAnsi="Times New Roman" w:cs="Times New Roman"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C270B">
        <w:rPr>
          <w:rFonts w:ascii="Times New Roman" w:hAnsi="Times New Roman" w:cs="Times New Roman"/>
          <w:sz w:val="24"/>
          <w:szCs w:val="24"/>
        </w:rPr>
        <w:t xml:space="preserve"> do Zapytania Ofertowego</w:t>
      </w:r>
    </w:p>
    <w:p w14:paraId="04EBF279" w14:textId="77777777" w:rsidR="00AC6E4C" w:rsidRPr="00BA64D3" w:rsidRDefault="00AC6E4C" w:rsidP="00AC6E4C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AC1D0D0" w14:textId="6459365F" w:rsidR="00AC6E4C" w:rsidRPr="00BA64D3" w:rsidRDefault="00AC6E4C" w:rsidP="00AC6E4C">
      <w:pPr>
        <w:ind w:left="-140" w:right="-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64D3">
        <w:rPr>
          <w:rFonts w:ascii="Times New Roman" w:eastAsia="Times New Roman" w:hAnsi="Times New Roman" w:cs="Times New Roman"/>
          <w:b/>
          <w:sz w:val="24"/>
          <w:szCs w:val="24"/>
        </w:rPr>
        <w:t xml:space="preserve">WYKAZ </w:t>
      </w:r>
      <w:r w:rsidR="00452E66">
        <w:rPr>
          <w:rFonts w:ascii="Times New Roman" w:eastAsia="Times New Roman" w:hAnsi="Times New Roman" w:cs="Times New Roman"/>
          <w:b/>
          <w:sz w:val="24"/>
          <w:szCs w:val="24"/>
        </w:rPr>
        <w:t>REA</w:t>
      </w:r>
      <w:r w:rsidR="005C38CF">
        <w:rPr>
          <w:rFonts w:ascii="Times New Roman" w:eastAsia="Times New Roman" w:hAnsi="Times New Roman" w:cs="Times New Roman"/>
          <w:b/>
          <w:sz w:val="24"/>
          <w:szCs w:val="24"/>
        </w:rPr>
        <w:t>L</w:t>
      </w:r>
      <w:r w:rsidR="00452E66">
        <w:rPr>
          <w:rFonts w:ascii="Times New Roman" w:eastAsia="Times New Roman" w:hAnsi="Times New Roman" w:cs="Times New Roman"/>
          <w:b/>
          <w:sz w:val="24"/>
          <w:szCs w:val="24"/>
        </w:rPr>
        <w:t>IZACJI</w:t>
      </w:r>
    </w:p>
    <w:p w14:paraId="2874B8FF" w14:textId="77777777" w:rsidR="00AC6E4C" w:rsidRPr="00BA64D3" w:rsidRDefault="00AC6E4C" w:rsidP="00AC6E4C">
      <w:pPr>
        <w:ind w:left="-140" w:right="-2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E9C4AA" w14:textId="77777777" w:rsidR="00AC6E4C" w:rsidRPr="00BA64D3" w:rsidRDefault="00AC6E4C" w:rsidP="00836AA2">
      <w:pPr>
        <w:ind w:left="-140" w:right="-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4D3">
        <w:rPr>
          <w:rFonts w:ascii="Times New Roman" w:eastAsia="Times New Roman" w:hAnsi="Times New Roman" w:cs="Times New Roman"/>
          <w:bCs/>
          <w:sz w:val="24"/>
          <w:szCs w:val="24"/>
        </w:rPr>
        <w:t>Oświadczam, że Wykonawca którego reprezentuję, w okresie</w:t>
      </w:r>
      <w:r w:rsidRPr="00BA64D3">
        <w:rPr>
          <w:rFonts w:ascii="Times New Roman" w:eastAsia="Times New Roman" w:hAnsi="Times New Roman" w:cs="Times New Roman"/>
          <w:sz w:val="24"/>
          <w:szCs w:val="24"/>
        </w:rPr>
        <w:t xml:space="preserve"> ostatnich 5 lat przed upływem terminu składania ofert (a jeżeli okres działalności jest krótszy – w tym okresie) wykonał następujące zadania:</w:t>
      </w:r>
    </w:p>
    <w:p w14:paraId="00978236" w14:textId="5CA29A01" w:rsidR="002615F7" w:rsidRPr="002615F7" w:rsidRDefault="002615F7" w:rsidP="002615F7">
      <w:pPr>
        <w:widowControl w:val="0"/>
        <w:numPr>
          <w:ilvl w:val="0"/>
          <w:numId w:val="22"/>
        </w:numPr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 najmniej 1 inwestycję polegającą na montażu płyty warstwowej z rdzeniem z pian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y </w:t>
      </w:r>
      <w:r w:rsidR="004A28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</w:t>
      </w:r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sumarycznej powierzchni nie mniejszej niż 3 500 m²,</w:t>
      </w:r>
    </w:p>
    <w:p w14:paraId="4BAA6EED" w14:textId="4FA06BA5" w:rsidR="00AC6E4C" w:rsidRPr="002615F7" w:rsidRDefault="002615F7" w:rsidP="002615F7">
      <w:pPr>
        <w:widowControl w:val="0"/>
        <w:numPr>
          <w:ilvl w:val="0"/>
          <w:numId w:val="22"/>
        </w:numPr>
        <w:autoSpaceDE w:val="0"/>
        <w:autoSpaceDN w:val="0"/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 najmniej 1 inwestycję polegającą na dostawie i montażu instalacji fotowoltaicznej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 mocy zainstalowanej nie mniejszej niż 120 </w:t>
      </w:r>
      <w:proofErr w:type="spellStart"/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kWp</w:t>
      </w:r>
      <w:proofErr w:type="spellEnd"/>
      <w:r w:rsidRPr="002615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46E550F" w14:textId="77777777" w:rsidR="00AC6E4C" w:rsidRPr="00BA64D3" w:rsidRDefault="00AC6E4C" w:rsidP="00AC6E4C">
      <w:pPr>
        <w:ind w:right="-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4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9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10"/>
        <w:gridCol w:w="2130"/>
        <w:gridCol w:w="1571"/>
        <w:gridCol w:w="2164"/>
        <w:gridCol w:w="2745"/>
      </w:tblGrid>
      <w:tr w:rsidR="00AC6E4C" w:rsidRPr="00BA64D3" w14:paraId="30B37D00" w14:textId="77777777" w:rsidTr="005C38CF">
        <w:trPr>
          <w:trHeight w:val="1838"/>
        </w:trPr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7C20DEB" w14:textId="59480B44" w:rsidR="00AC6E4C" w:rsidRPr="00BA64D3" w:rsidRDefault="005C38CF" w:rsidP="005C38CF">
            <w:pPr>
              <w:ind w:right="-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213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A9CD8AB" w14:textId="77777777" w:rsidR="00AC6E4C" w:rsidRPr="00BA64D3" w:rsidRDefault="00AC6E4C" w:rsidP="005C38CF">
            <w:pPr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4D3">
              <w:rPr>
                <w:rFonts w:ascii="Times New Roman" w:eastAsia="Times New Roman" w:hAnsi="Times New Roman" w:cs="Times New Roman"/>
                <w:sz w:val="24"/>
                <w:szCs w:val="24"/>
              </w:rPr>
              <w:t>Nazwa podmiotu, na rzecz którego dostawa została wykonana</w:t>
            </w:r>
          </w:p>
        </w:tc>
        <w:tc>
          <w:tcPr>
            <w:tcW w:w="157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E311255" w14:textId="77777777" w:rsidR="00AC6E4C" w:rsidRPr="00BA64D3" w:rsidRDefault="00AC6E4C" w:rsidP="005C38CF">
            <w:pPr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4D3">
              <w:rPr>
                <w:rFonts w:ascii="Times New Roman" w:eastAsia="Times New Roman" w:hAnsi="Times New Roman" w:cs="Times New Roman"/>
                <w:sz w:val="24"/>
                <w:szCs w:val="24"/>
              </w:rPr>
              <w:t>Data realizacji zadania</w:t>
            </w:r>
          </w:p>
        </w:tc>
        <w:tc>
          <w:tcPr>
            <w:tcW w:w="216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B99042B" w14:textId="77777777" w:rsidR="00AC6E4C" w:rsidRPr="00BA64D3" w:rsidRDefault="00AC6E4C" w:rsidP="005C38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4D3">
              <w:rPr>
                <w:rFonts w:ascii="Times New Roman" w:eastAsia="Times New Roman" w:hAnsi="Times New Roman" w:cs="Times New Roman"/>
                <w:sz w:val="24"/>
                <w:szCs w:val="24"/>
              </w:rPr>
              <w:t>Zakres zadania, wartość zrealizowanego zadania</w:t>
            </w:r>
          </w:p>
        </w:tc>
        <w:tc>
          <w:tcPr>
            <w:tcW w:w="274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841D5CB" w14:textId="69EAEDAA" w:rsidR="00AC6E4C" w:rsidRPr="00BA64D3" w:rsidRDefault="00AC6E4C" w:rsidP="005C38CF">
            <w:pPr>
              <w:widowControl w:val="0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4D3">
              <w:rPr>
                <w:rFonts w:ascii="Times New Roman" w:eastAsia="Times New Roman" w:hAnsi="Times New Roman" w:cs="Times New Roman"/>
                <w:sz w:val="24"/>
                <w:szCs w:val="24"/>
              </w:rPr>
              <w:t>Załącznikiem do wykazu muszą być referencje lub protokoły odbiorów końcowych lub inne dokumenty - zawierające wszystkie wymagane do potwierdzenia dane</w:t>
            </w:r>
            <w:r w:rsidR="00836AA2" w:rsidRPr="00836AA2">
              <w:rPr>
                <w:rStyle w:val="Odwoanieprzypisudolnego"/>
                <w:rFonts w:ascii="Times New Roman" w:eastAsia="Times New Roman" w:hAnsi="Times New Roman"/>
                <w:bCs/>
                <w:sz w:val="24"/>
                <w:szCs w:val="24"/>
              </w:rPr>
              <w:footnoteReference w:id="3"/>
            </w:r>
          </w:p>
        </w:tc>
      </w:tr>
      <w:tr w:rsidR="00AC6E4C" w:rsidRPr="00BA64D3" w14:paraId="294237A7" w14:textId="77777777" w:rsidTr="00AC6E4C">
        <w:trPr>
          <w:trHeight w:val="279"/>
        </w:trPr>
        <w:tc>
          <w:tcPr>
            <w:tcW w:w="5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CF41F0" w14:textId="77777777" w:rsidR="00AC6E4C" w:rsidRPr="00BA64D3" w:rsidRDefault="00AC6E4C" w:rsidP="00C1457A">
            <w:pPr>
              <w:ind w:right="-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4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218554" w14:textId="77777777" w:rsidR="00AC6E4C" w:rsidRPr="00BA64D3" w:rsidRDefault="00AC6E4C" w:rsidP="00C1457A">
            <w:pPr>
              <w:ind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04CC25" w14:textId="77777777" w:rsidR="00AC6E4C" w:rsidRPr="00BA64D3" w:rsidRDefault="00AC6E4C" w:rsidP="00C1457A">
            <w:pPr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187F1B" w14:textId="77777777" w:rsidR="00AC6E4C" w:rsidRPr="00BA64D3" w:rsidRDefault="00AC6E4C" w:rsidP="00C1457A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D11C95" w14:textId="77777777" w:rsidR="00AC6E4C" w:rsidRPr="00BA64D3" w:rsidRDefault="00AC6E4C" w:rsidP="00C1457A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E4C" w:rsidRPr="00BA64D3" w14:paraId="4A6BDAED" w14:textId="77777777" w:rsidTr="00AC6E4C">
        <w:trPr>
          <w:trHeight w:val="20"/>
        </w:trPr>
        <w:tc>
          <w:tcPr>
            <w:tcW w:w="5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5DCBFF" w14:textId="77777777" w:rsidR="00AC6E4C" w:rsidRPr="00BA64D3" w:rsidRDefault="00AC6E4C" w:rsidP="00C1457A">
            <w:pPr>
              <w:ind w:right="-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4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67D6AB" w14:textId="77777777" w:rsidR="00AC6E4C" w:rsidRPr="00BA64D3" w:rsidRDefault="00AC6E4C" w:rsidP="00C1457A">
            <w:pPr>
              <w:ind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A340A7" w14:textId="77777777" w:rsidR="00AC6E4C" w:rsidRPr="00BA64D3" w:rsidRDefault="00AC6E4C" w:rsidP="00C1457A">
            <w:pPr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F41B0A" w14:textId="77777777" w:rsidR="00AC6E4C" w:rsidRPr="00BA64D3" w:rsidRDefault="00AC6E4C" w:rsidP="00C1457A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BE1657" w14:textId="77777777" w:rsidR="00AC6E4C" w:rsidRPr="00BA64D3" w:rsidRDefault="00AC6E4C" w:rsidP="00C1457A">
            <w:p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92BA4B6" w14:textId="37A9AB2D" w:rsidR="00AC6E4C" w:rsidRPr="00BA64D3" w:rsidRDefault="00AC6E4C" w:rsidP="00AC6E4C">
      <w:pPr>
        <w:ind w:right="-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4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A9BFC" w14:textId="77777777" w:rsidR="00AC6E4C" w:rsidRPr="00BA64D3" w:rsidRDefault="00AC6E4C" w:rsidP="00AC6E4C">
      <w:p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 w:rsidRPr="00BA64D3">
        <w:rPr>
          <w:rFonts w:ascii="Times New Roman" w:eastAsia="Times New Roman" w:hAnsi="Times New Roman" w:cs="Times New Roman"/>
          <w:sz w:val="24"/>
          <w:szCs w:val="24"/>
        </w:rPr>
        <w:t>Oświadczenie składam ze świadomością odpowiedzialności karnej za składanie fałszywych oświadczeń w celu uzyskania korzyści majątkowych.</w:t>
      </w:r>
    </w:p>
    <w:p w14:paraId="6E8510C1" w14:textId="77777777" w:rsidR="00836AA2" w:rsidRDefault="00836AA2" w:rsidP="009E326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614E681" w14:textId="01E5F8C3" w:rsidR="00AC6E4C" w:rsidRPr="00BA64D3" w:rsidRDefault="00C306B4" w:rsidP="00C306B4">
      <w:pPr>
        <w:spacing w:after="0"/>
        <w:ind w:left="425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C6E4C" w:rsidRPr="00BA64D3">
        <w:rPr>
          <w:rFonts w:ascii="Times New Roman" w:eastAsia="Calibri" w:hAnsi="Times New Roman" w:cs="Times New Roman"/>
          <w:sz w:val="24"/>
          <w:szCs w:val="24"/>
        </w:rPr>
        <w:t>……….…………………………………</w:t>
      </w:r>
    </w:p>
    <w:p w14:paraId="037C4AE6" w14:textId="77777777" w:rsidR="009E3267" w:rsidRDefault="00AC6E4C" w:rsidP="00AC6E4C">
      <w:pPr>
        <w:spacing w:after="0"/>
        <w:ind w:left="4248" w:firstLine="6"/>
        <w:rPr>
          <w:rFonts w:ascii="Times New Roman" w:eastAsia="Times New Roman" w:hAnsi="Times New Roman" w:cs="Times New Roman"/>
          <w:i/>
          <w:sz w:val="24"/>
          <w:szCs w:val="24"/>
        </w:rPr>
        <w:sectPr w:rsidR="009E3267" w:rsidSect="007308DF">
          <w:headerReference w:type="default" r:id="rId9"/>
          <w:footerReference w:type="default" r:id="rId10"/>
          <w:pgSz w:w="12240" w:h="15840"/>
          <w:pgMar w:top="1417" w:right="1417" w:bottom="1417" w:left="1417" w:header="720" w:footer="433" w:gutter="0"/>
          <w:cols w:space="720"/>
          <w:docGrid w:linePitch="360"/>
        </w:sectPr>
      </w:pPr>
      <w:r w:rsidRPr="00BA64D3">
        <w:rPr>
          <w:rFonts w:ascii="Times New Roman" w:eastAsia="Calibri" w:hAnsi="Times New Roman" w:cs="Times New Roman"/>
          <w:i/>
          <w:sz w:val="24"/>
          <w:szCs w:val="24"/>
        </w:rPr>
        <w:t xml:space="preserve"> (Podpis osoby reprezentującej Oferenta)</w:t>
      </w:r>
      <w:r w:rsidRPr="00BA64D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35833A29" w14:textId="77777777" w:rsidR="009E3267" w:rsidRPr="00181104" w:rsidRDefault="009E3267" w:rsidP="009E3267">
      <w:pPr>
        <w:jc w:val="right"/>
        <w:rPr>
          <w:rFonts w:ascii="Times New Roman" w:hAnsi="Times New Roman" w:cs="Times New Roman"/>
          <w:sz w:val="24"/>
          <w:szCs w:val="24"/>
        </w:rPr>
      </w:pPr>
      <w:r w:rsidRPr="00181104">
        <w:rPr>
          <w:rFonts w:ascii="Times New Roman" w:hAnsi="Times New Roman" w:cs="Times New Roman"/>
          <w:sz w:val="24"/>
          <w:szCs w:val="24"/>
        </w:rPr>
        <w:lastRenderedPageBreak/>
        <w:t>Załącznik Nr 4 do Zapytania Ofertowego</w:t>
      </w:r>
    </w:p>
    <w:p w14:paraId="6B59539A" w14:textId="77777777" w:rsidR="009E3267" w:rsidRPr="00181104" w:rsidRDefault="009E3267" w:rsidP="009E326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CE91E4C" w14:textId="77777777" w:rsidR="009E3267" w:rsidRPr="00181104" w:rsidRDefault="009E3267" w:rsidP="009E3267">
      <w:pPr>
        <w:pStyle w:val="Tretekstu"/>
        <w:spacing w:after="0"/>
        <w:ind w:left="540"/>
        <w:rPr>
          <w:i/>
          <w:iCs/>
          <w:lang w:val="pl-PL"/>
        </w:rPr>
      </w:pPr>
      <w:r w:rsidRPr="00181104">
        <w:rPr>
          <w:i/>
          <w:iCs/>
        </w:rPr>
        <w:t>(Pieczęć firmowa Wykonawcy)</w:t>
      </w:r>
    </w:p>
    <w:p w14:paraId="763C446A" w14:textId="77777777" w:rsidR="009E3267" w:rsidRPr="00181104" w:rsidRDefault="009E3267" w:rsidP="009E3267">
      <w:pPr>
        <w:pStyle w:val="Tretekstu"/>
        <w:spacing w:after="0"/>
        <w:ind w:left="540"/>
        <w:jc w:val="center"/>
        <w:rPr>
          <w:b/>
          <w:bCs/>
        </w:rPr>
      </w:pPr>
    </w:p>
    <w:p w14:paraId="74DB1C0C" w14:textId="77777777" w:rsidR="00EE35C9" w:rsidRPr="00181104" w:rsidRDefault="00EE35C9" w:rsidP="009E3267">
      <w:pPr>
        <w:pStyle w:val="Tretekstu"/>
        <w:spacing w:after="0"/>
        <w:ind w:left="540"/>
        <w:jc w:val="center"/>
        <w:outlineLvl w:val="0"/>
        <w:rPr>
          <w:b/>
          <w:bCs/>
        </w:rPr>
      </w:pPr>
    </w:p>
    <w:p w14:paraId="062CA458" w14:textId="77777777" w:rsidR="00EE35C9" w:rsidRPr="00181104" w:rsidRDefault="00EE35C9" w:rsidP="009E3267">
      <w:pPr>
        <w:pStyle w:val="Tretekstu"/>
        <w:spacing w:after="0"/>
        <w:ind w:left="540"/>
        <w:jc w:val="center"/>
        <w:outlineLvl w:val="0"/>
        <w:rPr>
          <w:b/>
          <w:bCs/>
        </w:rPr>
      </w:pPr>
    </w:p>
    <w:p w14:paraId="01198B8D" w14:textId="14CFE263" w:rsidR="009E3267" w:rsidRPr="00181104" w:rsidRDefault="009E3267" w:rsidP="009E3267">
      <w:pPr>
        <w:pStyle w:val="Tretekstu"/>
        <w:spacing w:after="0"/>
        <w:ind w:left="540"/>
        <w:jc w:val="center"/>
        <w:outlineLvl w:val="0"/>
        <w:rPr>
          <w:b/>
          <w:bCs/>
          <w:lang w:val="pl-PL"/>
        </w:rPr>
      </w:pPr>
      <w:r w:rsidRPr="00181104">
        <w:rPr>
          <w:b/>
          <w:bCs/>
        </w:rPr>
        <w:t>OŚWIADCZENIE</w:t>
      </w:r>
      <w:r w:rsidRPr="00181104">
        <w:rPr>
          <w:b/>
          <w:bCs/>
          <w:lang w:val="pl-PL"/>
        </w:rPr>
        <w:t xml:space="preserve"> O BRAKU POWIĄZAŃ OSOBOWYCH I KAPITAŁOWYCH</w:t>
      </w:r>
    </w:p>
    <w:p w14:paraId="4C0B4935" w14:textId="77777777" w:rsidR="009E3267" w:rsidRPr="00181104" w:rsidRDefault="009E3267" w:rsidP="009E3267">
      <w:pPr>
        <w:pStyle w:val="Tretekstu"/>
        <w:spacing w:after="0"/>
        <w:ind w:left="540"/>
        <w:jc w:val="center"/>
        <w:outlineLvl w:val="0"/>
        <w:rPr>
          <w:b/>
          <w:bCs/>
        </w:rPr>
      </w:pPr>
    </w:p>
    <w:p w14:paraId="4CD43E25" w14:textId="77777777" w:rsidR="00EE35C9" w:rsidRPr="00181104" w:rsidRDefault="00EE35C9" w:rsidP="00EE35C9">
      <w:pPr>
        <w:pStyle w:val="Akapitzlist"/>
        <w:tabs>
          <w:tab w:val="left" w:pos="1758"/>
        </w:tabs>
        <w:spacing w:line="360" w:lineRule="auto"/>
        <w:ind w:left="0" w:firstLine="993"/>
        <w:jc w:val="both"/>
        <w:rPr>
          <w:rFonts w:ascii="Times New Roman" w:hAnsi="Times New Roman" w:cs="Times New Roman"/>
        </w:rPr>
      </w:pPr>
    </w:p>
    <w:p w14:paraId="75274448" w14:textId="77777777" w:rsidR="00EE35C9" w:rsidRPr="00181104" w:rsidRDefault="00EE35C9" w:rsidP="00EE35C9">
      <w:pPr>
        <w:pStyle w:val="Akapitzlist"/>
        <w:tabs>
          <w:tab w:val="left" w:pos="1758"/>
        </w:tabs>
        <w:spacing w:line="360" w:lineRule="auto"/>
        <w:ind w:left="0" w:firstLine="993"/>
        <w:jc w:val="both"/>
        <w:rPr>
          <w:rFonts w:ascii="Times New Roman" w:hAnsi="Times New Roman" w:cs="Times New Roman"/>
        </w:rPr>
      </w:pPr>
    </w:p>
    <w:p w14:paraId="48F3AE5E" w14:textId="5B3B7D90" w:rsidR="00EE35C9" w:rsidRPr="00181104" w:rsidRDefault="00EE35C9" w:rsidP="000D4AF4">
      <w:pPr>
        <w:pStyle w:val="Akapitzlist"/>
        <w:tabs>
          <w:tab w:val="left" w:pos="1758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1104">
        <w:rPr>
          <w:rFonts w:ascii="Times New Roman" w:hAnsi="Times New Roman" w:cs="Times New Roman"/>
          <w:sz w:val="24"/>
          <w:szCs w:val="24"/>
        </w:rPr>
        <w:t xml:space="preserve">Składając ofertę w postępowaniu na wyłonienie Wykonawcy w zakresie kompleksowej realizacji modernizacji energetycznej hali produkcyjnej zlokalizowanej w Raciborzu, ul. Łąkowa 26a (dalej: hala C1), obejmującej prace termomodernizacyjne, instalacyjne i elektryczne, dla </w:t>
      </w:r>
      <w:r w:rsidRPr="00181104">
        <w:rPr>
          <w:rFonts w:ascii="Times New Roman" w:hAnsi="Times New Roman" w:cs="Times New Roman"/>
          <w:b/>
          <w:bCs/>
          <w:sz w:val="24"/>
          <w:szCs w:val="24"/>
        </w:rPr>
        <w:t>Majnusz Roman Przedsiębiorstwo Majnusz</w:t>
      </w:r>
      <w:r w:rsidRPr="00181104">
        <w:rPr>
          <w:rFonts w:ascii="Times New Roman" w:hAnsi="Times New Roman" w:cs="Times New Roman"/>
          <w:sz w:val="24"/>
          <w:szCs w:val="24"/>
        </w:rPr>
        <w:t xml:space="preserve">, znak sprawy: </w:t>
      </w:r>
      <w:r w:rsidRPr="00181104">
        <w:rPr>
          <w:rFonts w:ascii="Times New Roman" w:hAnsi="Times New Roman" w:cs="Times New Roman"/>
          <w:b/>
          <w:bCs/>
          <w:sz w:val="24"/>
          <w:szCs w:val="24"/>
        </w:rPr>
        <w:t>1/MAJNUSZ/03/2026</w:t>
      </w:r>
      <w:r w:rsidRPr="00181104">
        <w:rPr>
          <w:rFonts w:ascii="Times New Roman" w:hAnsi="Times New Roman" w:cs="Times New Roman"/>
          <w:sz w:val="24"/>
          <w:szCs w:val="24"/>
        </w:rPr>
        <w:t xml:space="preserve">, oświadczam/y, że </w:t>
      </w:r>
      <w:r w:rsidRPr="00181104">
        <w:rPr>
          <w:rFonts w:ascii="Times New Roman" w:hAnsi="Times New Roman" w:cs="Times New Roman"/>
          <w:b/>
          <w:bCs/>
          <w:sz w:val="24"/>
          <w:szCs w:val="24"/>
        </w:rPr>
        <w:t xml:space="preserve">nie podlegam/y wykluczeniu z postępowania na podstawie zasad określonych w zapytaniu ofertowym oraz zasadzie konkurencyjności obowiązującej </w:t>
      </w:r>
      <w:r w:rsidR="0018110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81104">
        <w:rPr>
          <w:rFonts w:ascii="Times New Roman" w:hAnsi="Times New Roman" w:cs="Times New Roman"/>
          <w:b/>
          <w:bCs/>
          <w:sz w:val="24"/>
          <w:szCs w:val="24"/>
        </w:rPr>
        <w:t>w ramach realizacji projektów współfinansowanych ze środków Unii Europejskiej.</w:t>
      </w:r>
    </w:p>
    <w:p w14:paraId="766A5E38" w14:textId="77777777" w:rsidR="00EE35C9" w:rsidRPr="00181104" w:rsidRDefault="00EE35C9" w:rsidP="00EE35C9">
      <w:pPr>
        <w:pStyle w:val="Akapitzlist"/>
        <w:tabs>
          <w:tab w:val="left" w:pos="1758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31FB983" w14:textId="0BB2B3C1" w:rsidR="00EE35C9" w:rsidRPr="00181104" w:rsidRDefault="00EE35C9" w:rsidP="00EE35C9">
      <w:pPr>
        <w:pStyle w:val="Akapitzlist"/>
        <w:tabs>
          <w:tab w:val="left" w:pos="1758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1104">
        <w:rPr>
          <w:rFonts w:ascii="Times New Roman" w:hAnsi="Times New Roman" w:cs="Times New Roman"/>
          <w:sz w:val="24"/>
          <w:szCs w:val="24"/>
        </w:rPr>
        <w:t xml:space="preserve">W celu uniknięcia konfliktu interesów oświadczam/y, iż </w:t>
      </w:r>
      <w:r w:rsidRPr="00181104">
        <w:rPr>
          <w:rFonts w:ascii="Times New Roman" w:hAnsi="Times New Roman" w:cs="Times New Roman"/>
          <w:b/>
          <w:bCs/>
          <w:sz w:val="24"/>
          <w:szCs w:val="24"/>
        </w:rPr>
        <w:t>nie jestem / nie jesteśmy powiązani osobowo ani kapitałowo z Zamawiającym</w:t>
      </w:r>
      <w:r w:rsidRPr="00181104">
        <w:rPr>
          <w:rFonts w:ascii="Times New Roman" w:hAnsi="Times New Roman" w:cs="Times New Roman"/>
          <w:sz w:val="24"/>
          <w:szCs w:val="24"/>
        </w:rPr>
        <w:t>, tj. Majnusz Roman Przedsiębiorstwo Majnusz.</w:t>
      </w:r>
    </w:p>
    <w:p w14:paraId="2EB52D54" w14:textId="77777777" w:rsidR="00EE35C9" w:rsidRPr="00181104" w:rsidRDefault="00EE35C9" w:rsidP="00EE35C9">
      <w:pPr>
        <w:pStyle w:val="Akapitzlist"/>
        <w:tabs>
          <w:tab w:val="left" w:pos="1758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36A6C0B" w14:textId="258A6353" w:rsidR="00692A08" w:rsidRPr="00181104" w:rsidRDefault="00692A08" w:rsidP="00692A08">
      <w:pPr>
        <w:tabs>
          <w:tab w:val="left" w:pos="175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04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polegające w szczególności na:</w:t>
      </w:r>
    </w:p>
    <w:p w14:paraId="74BF9671" w14:textId="64FAFCB1" w:rsidR="00692A08" w:rsidRPr="00181104" w:rsidRDefault="00692A08" w:rsidP="00692A08">
      <w:pPr>
        <w:tabs>
          <w:tab w:val="left" w:pos="175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04">
        <w:rPr>
          <w:rFonts w:ascii="Times New Roman" w:hAnsi="Times New Roman" w:cs="Times New Roman"/>
          <w:sz w:val="24"/>
          <w:szCs w:val="24"/>
        </w:rPr>
        <w:t xml:space="preserve">a) uczestniczeniu w spółce jako wspólnik spółki cywilnej lub spółki osobowej, posiadaniu </w:t>
      </w:r>
      <w:r w:rsidR="004A280B">
        <w:rPr>
          <w:rFonts w:ascii="Times New Roman" w:hAnsi="Times New Roman" w:cs="Times New Roman"/>
          <w:sz w:val="24"/>
          <w:szCs w:val="24"/>
        </w:rPr>
        <w:br/>
      </w:r>
      <w:r w:rsidRPr="00181104">
        <w:rPr>
          <w:rFonts w:ascii="Times New Roman" w:hAnsi="Times New Roman" w:cs="Times New Roman"/>
          <w:sz w:val="24"/>
          <w:szCs w:val="24"/>
        </w:rPr>
        <w:t>co najmniej 10% udziałów lub akcji (o ile niższy próg nie wynika z przepisów prawa), pełnieniu funkcji członka organu nadzorczego lub zarządzającego, prokurenta, pełnomocnika,</w:t>
      </w:r>
    </w:p>
    <w:p w14:paraId="74FB72F2" w14:textId="0BBCF476" w:rsidR="00692A08" w:rsidRPr="00181104" w:rsidRDefault="00692A08" w:rsidP="00692A08">
      <w:pPr>
        <w:tabs>
          <w:tab w:val="left" w:pos="175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04">
        <w:rPr>
          <w:rFonts w:ascii="Times New Roman" w:hAnsi="Times New Roman" w:cs="Times New Roman"/>
          <w:sz w:val="24"/>
          <w:szCs w:val="24"/>
        </w:rPr>
        <w:t xml:space="preserve">b) pozostawaniu w związku małżeńskim, w stosunku pokrewieństwa lub powinowactwa w linii prostej, pokrewieństwa lub powinowactwa w linii bocznej do drugiego stopnia, lub związaniu </w:t>
      </w:r>
      <w:r w:rsidR="00181104">
        <w:rPr>
          <w:rFonts w:ascii="Times New Roman" w:hAnsi="Times New Roman" w:cs="Times New Roman"/>
          <w:sz w:val="24"/>
          <w:szCs w:val="24"/>
        </w:rPr>
        <w:br/>
      </w:r>
      <w:r w:rsidRPr="00181104">
        <w:rPr>
          <w:rFonts w:ascii="Times New Roman" w:hAnsi="Times New Roman" w:cs="Times New Roman"/>
          <w:sz w:val="24"/>
          <w:szCs w:val="24"/>
        </w:rPr>
        <w:lastRenderedPageBreak/>
        <w:t xml:space="preserve">z tytułu przysposobienia, opieki lub kurateli albo pozostawaniu we wspólnym pożyciu </w:t>
      </w:r>
      <w:r w:rsidR="004A280B">
        <w:rPr>
          <w:rFonts w:ascii="Times New Roman" w:hAnsi="Times New Roman" w:cs="Times New Roman"/>
          <w:sz w:val="24"/>
          <w:szCs w:val="24"/>
        </w:rPr>
        <w:br/>
      </w:r>
      <w:r w:rsidRPr="00181104">
        <w:rPr>
          <w:rFonts w:ascii="Times New Roman" w:hAnsi="Times New Roman" w:cs="Times New Roman"/>
          <w:sz w:val="24"/>
          <w:szCs w:val="24"/>
        </w:rPr>
        <w:t>z wykonawcą, jego zastępcą prawnym lub członkami organów zarządzających lub organów nadzorczych wykonawców ubiegających się o udzielenie zamówienia,</w:t>
      </w:r>
    </w:p>
    <w:p w14:paraId="44A0DA0A" w14:textId="6AFB0464" w:rsidR="009E3267" w:rsidRPr="00181104" w:rsidRDefault="00692A08" w:rsidP="00692A08">
      <w:pPr>
        <w:tabs>
          <w:tab w:val="left" w:pos="1758"/>
        </w:tabs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81104">
        <w:rPr>
          <w:rFonts w:ascii="Times New Roman" w:hAnsi="Times New Roman" w:cs="Times New Roman"/>
          <w:sz w:val="24"/>
          <w:szCs w:val="24"/>
        </w:rPr>
        <w:t xml:space="preserve">c) pozostawaniu z wykonawcą w takim stosunku prawnym lub faktycznym, że istnieje uzasadniona wątpliwość co do ich bezstronności lub niezależności w związku z postępowaniem </w:t>
      </w:r>
      <w:r w:rsidR="004A280B">
        <w:rPr>
          <w:rFonts w:ascii="Times New Roman" w:hAnsi="Times New Roman" w:cs="Times New Roman"/>
          <w:sz w:val="24"/>
          <w:szCs w:val="24"/>
        </w:rPr>
        <w:br/>
      </w:r>
      <w:r w:rsidRPr="00181104">
        <w:rPr>
          <w:rFonts w:ascii="Times New Roman" w:hAnsi="Times New Roman" w:cs="Times New Roman"/>
          <w:sz w:val="24"/>
          <w:szCs w:val="24"/>
        </w:rPr>
        <w:t>o udzielenie zamówienia.</w:t>
      </w:r>
    </w:p>
    <w:p w14:paraId="0B2E64D8" w14:textId="77777777" w:rsidR="005C38CF" w:rsidRDefault="005C38CF" w:rsidP="009E3267">
      <w:pPr>
        <w:tabs>
          <w:tab w:val="left" w:pos="1758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AFE1CA8" w14:textId="3AC36547" w:rsidR="009E3267" w:rsidRPr="00181104" w:rsidRDefault="009E3267" w:rsidP="009E3267">
      <w:pPr>
        <w:tabs>
          <w:tab w:val="left" w:pos="1758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81104">
        <w:rPr>
          <w:rFonts w:ascii="Times New Roman" w:hAnsi="Times New Roman" w:cs="Times New Roman"/>
          <w:i/>
          <w:iCs/>
          <w:sz w:val="24"/>
          <w:szCs w:val="24"/>
        </w:rPr>
        <w:t>Miejscowość ........................ dnia .................roku</w:t>
      </w:r>
    </w:p>
    <w:p w14:paraId="2B9C180A" w14:textId="77777777" w:rsidR="00692A08" w:rsidRPr="00181104" w:rsidRDefault="00692A08" w:rsidP="009E3267">
      <w:pPr>
        <w:tabs>
          <w:tab w:val="left" w:pos="1758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0CA038B" w14:textId="77777777" w:rsidR="00692A08" w:rsidRPr="00181104" w:rsidRDefault="00692A08" w:rsidP="009E3267">
      <w:pPr>
        <w:tabs>
          <w:tab w:val="left" w:pos="1758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37401C2" w14:textId="77777777" w:rsidR="009E3267" w:rsidRPr="00181104" w:rsidRDefault="009E3267" w:rsidP="009E3267">
      <w:pPr>
        <w:pStyle w:val="Tretekstu"/>
        <w:spacing w:after="0"/>
        <w:ind w:left="540"/>
        <w:jc w:val="right"/>
        <w:rPr>
          <w:i/>
          <w:iCs/>
        </w:rPr>
      </w:pPr>
      <w:r w:rsidRPr="00181104">
        <w:rPr>
          <w:i/>
          <w:iCs/>
        </w:rPr>
        <w:t>.......................................................................</w:t>
      </w:r>
    </w:p>
    <w:p w14:paraId="14743277" w14:textId="77777777" w:rsidR="009E3267" w:rsidRPr="00181104" w:rsidRDefault="009E3267" w:rsidP="009E3267">
      <w:pPr>
        <w:pStyle w:val="Tretekstu"/>
        <w:spacing w:after="0"/>
        <w:ind w:left="540"/>
        <w:jc w:val="right"/>
        <w:rPr>
          <w:i/>
          <w:iCs/>
        </w:rPr>
      </w:pPr>
      <w:r w:rsidRPr="00181104">
        <w:rPr>
          <w:i/>
          <w:iCs/>
        </w:rPr>
        <w:t>(pieczęć i podpis osoby uprawnionej do</w:t>
      </w:r>
    </w:p>
    <w:p w14:paraId="48C0C18B" w14:textId="77777777" w:rsidR="009E3267" w:rsidRPr="00181104" w:rsidRDefault="009E3267" w:rsidP="009E3267">
      <w:pPr>
        <w:pStyle w:val="Tretekstu"/>
        <w:spacing w:after="0"/>
        <w:ind w:left="540"/>
        <w:jc w:val="right"/>
      </w:pPr>
      <w:r w:rsidRPr="00181104">
        <w:rPr>
          <w:i/>
          <w:iCs/>
        </w:rPr>
        <w:t>składania oświadczeń woli w imieniu Wykonawcy)</w:t>
      </w:r>
    </w:p>
    <w:p w14:paraId="721CA137" w14:textId="77777777" w:rsidR="009E3267" w:rsidRDefault="009E3267" w:rsidP="009E3267">
      <w:pPr>
        <w:jc w:val="right"/>
        <w:rPr>
          <w:rFonts w:ascii="Times New Roman" w:hAnsi="Times New Roman" w:cs="Times New Roman"/>
          <w:sz w:val="24"/>
          <w:szCs w:val="24"/>
        </w:rPr>
        <w:sectPr w:rsidR="009E3267" w:rsidSect="00836AA2">
          <w:pgSz w:w="12240" w:h="15840"/>
          <w:pgMar w:top="1417" w:right="1417" w:bottom="1417" w:left="1417" w:header="720" w:footer="720" w:gutter="0"/>
          <w:cols w:space="720"/>
          <w:docGrid w:linePitch="360"/>
        </w:sectPr>
      </w:pPr>
    </w:p>
    <w:p w14:paraId="52520EAE" w14:textId="60AE4187" w:rsidR="009E3267" w:rsidRPr="00455DD6" w:rsidRDefault="009E3267" w:rsidP="009E3267">
      <w:pPr>
        <w:jc w:val="right"/>
        <w:rPr>
          <w:rFonts w:ascii="Times New Roman" w:hAnsi="Times New Roman" w:cs="Times New Roman"/>
          <w:sz w:val="24"/>
          <w:szCs w:val="24"/>
        </w:rPr>
      </w:pPr>
      <w:r w:rsidRPr="00455DD6">
        <w:rPr>
          <w:rFonts w:ascii="Times New Roman" w:hAnsi="Times New Roman" w:cs="Times New Roman"/>
          <w:sz w:val="24"/>
          <w:szCs w:val="24"/>
        </w:rPr>
        <w:lastRenderedPageBreak/>
        <w:t>Załącznik Nr 5 do Zapytania Ofertowego</w:t>
      </w:r>
    </w:p>
    <w:p w14:paraId="57E89717" w14:textId="77777777" w:rsidR="009E3267" w:rsidRPr="00455DD6" w:rsidRDefault="009E3267" w:rsidP="009E3267">
      <w:pPr>
        <w:pStyle w:val="Tretekstu"/>
        <w:spacing w:after="0"/>
        <w:ind w:left="540"/>
        <w:rPr>
          <w:i/>
          <w:iCs/>
          <w:lang w:val="pl-PL"/>
        </w:rPr>
      </w:pPr>
      <w:r w:rsidRPr="00455DD6">
        <w:rPr>
          <w:i/>
          <w:iCs/>
        </w:rPr>
        <w:t>(Pieczęć firmowa Wykonawcy)</w:t>
      </w:r>
    </w:p>
    <w:p w14:paraId="10F93AAE" w14:textId="77777777" w:rsidR="009E3267" w:rsidRPr="00455DD6" w:rsidRDefault="009E3267" w:rsidP="009E3267">
      <w:pPr>
        <w:pStyle w:val="Tretekstu"/>
        <w:spacing w:after="0"/>
        <w:ind w:left="540"/>
        <w:jc w:val="center"/>
        <w:rPr>
          <w:b/>
          <w:bCs/>
        </w:rPr>
      </w:pPr>
    </w:p>
    <w:p w14:paraId="444CD936" w14:textId="77777777" w:rsidR="009E3267" w:rsidRPr="00455DD6" w:rsidRDefault="009E3267" w:rsidP="009E3267">
      <w:pPr>
        <w:pStyle w:val="Tretekstu"/>
        <w:spacing w:after="0"/>
        <w:ind w:left="540"/>
        <w:jc w:val="center"/>
        <w:outlineLvl w:val="0"/>
        <w:rPr>
          <w:b/>
          <w:bCs/>
          <w:lang w:val="pl-PL"/>
        </w:rPr>
      </w:pPr>
    </w:p>
    <w:p w14:paraId="5335C8B4" w14:textId="77777777" w:rsidR="009E3267" w:rsidRPr="00455DD6" w:rsidRDefault="009E3267" w:rsidP="009E3267">
      <w:pPr>
        <w:pStyle w:val="Tretekstu"/>
        <w:spacing w:after="0"/>
        <w:ind w:left="540"/>
        <w:jc w:val="center"/>
        <w:outlineLvl w:val="0"/>
        <w:rPr>
          <w:b/>
          <w:bCs/>
          <w:lang w:val="pl-PL"/>
        </w:rPr>
      </w:pPr>
    </w:p>
    <w:p w14:paraId="251D2875" w14:textId="5D79A491" w:rsidR="009E3267" w:rsidRPr="00455DD6" w:rsidRDefault="00181104" w:rsidP="00181104">
      <w:pPr>
        <w:pStyle w:val="Tretekstu"/>
        <w:spacing w:after="0"/>
        <w:ind w:left="540"/>
        <w:jc w:val="center"/>
        <w:outlineLvl w:val="0"/>
        <w:rPr>
          <w:b/>
          <w:bCs/>
        </w:rPr>
      </w:pPr>
      <w:r w:rsidRPr="00455DD6">
        <w:rPr>
          <w:b/>
          <w:bCs/>
        </w:rPr>
        <w:t xml:space="preserve">OŚWIADCZENIE </w:t>
      </w:r>
      <w:bookmarkStart w:id="0" w:name="_Hlk224564016"/>
      <w:r w:rsidRPr="00455DD6">
        <w:rPr>
          <w:b/>
          <w:bCs/>
        </w:rPr>
        <w:t>O NIEPODLEGANIU WYKLUCZENIU NA PODSTAWIE PRZEPISÓW DOTYCZĄCYCH PRZECIWDZIAŁANIA WSPIERANIU AGRESJI NA UKRAINĘ</w:t>
      </w:r>
      <w:bookmarkStart w:id="1" w:name="_GoBack"/>
      <w:bookmarkEnd w:id="0"/>
      <w:bookmarkEnd w:id="1"/>
    </w:p>
    <w:p w14:paraId="66954DDC" w14:textId="77777777" w:rsidR="00181104" w:rsidRPr="00455DD6" w:rsidRDefault="00181104" w:rsidP="00F43C06">
      <w:pPr>
        <w:tabs>
          <w:tab w:val="left" w:pos="1758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728EA091" w14:textId="77777777" w:rsidR="00F43C06" w:rsidRPr="00455DD6" w:rsidRDefault="00F43C06" w:rsidP="00F43C06">
      <w:pPr>
        <w:tabs>
          <w:tab w:val="left" w:pos="1758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0DAF2E37" w14:textId="13788675" w:rsidR="00FB7189" w:rsidRPr="00FB7189" w:rsidRDefault="00FB7189" w:rsidP="00FB7189">
      <w:pPr>
        <w:tabs>
          <w:tab w:val="left" w:pos="175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189">
        <w:rPr>
          <w:rFonts w:ascii="Times New Roman" w:hAnsi="Times New Roman" w:cs="Times New Roman"/>
          <w:sz w:val="24"/>
          <w:szCs w:val="24"/>
        </w:rPr>
        <w:t xml:space="preserve">Składając ofertę w postępowaniu na wyłonienie Wykonawcy w zakresie kompleksowej realizacji modernizacji energetycznej hali produkcyjnej zlokalizowanej w Raciborzu, ul. Łąkowa 26a (hala C1), dla </w:t>
      </w:r>
      <w:r w:rsidRPr="00FB7189">
        <w:rPr>
          <w:rFonts w:ascii="Times New Roman" w:hAnsi="Times New Roman" w:cs="Times New Roman"/>
          <w:b/>
          <w:bCs/>
          <w:sz w:val="24"/>
          <w:szCs w:val="24"/>
        </w:rPr>
        <w:t>Majnusz Roman Przedsiębiorstwo Majnusz</w:t>
      </w:r>
      <w:r w:rsidRPr="00FB7189">
        <w:rPr>
          <w:rFonts w:ascii="Times New Roman" w:hAnsi="Times New Roman" w:cs="Times New Roman"/>
          <w:sz w:val="24"/>
          <w:szCs w:val="24"/>
        </w:rPr>
        <w:t>, znak sprawy</w:t>
      </w:r>
      <w:r w:rsidRPr="00FB7189">
        <w:rPr>
          <w:rFonts w:ascii="Times New Roman" w:hAnsi="Times New Roman" w:cs="Times New Roman"/>
          <w:b/>
          <w:bCs/>
          <w:sz w:val="24"/>
          <w:szCs w:val="24"/>
        </w:rPr>
        <w:t>: 1/MAJNUSZ/03/2026</w:t>
      </w:r>
      <w:r w:rsidRPr="00FB7189">
        <w:rPr>
          <w:rFonts w:ascii="Times New Roman" w:hAnsi="Times New Roman" w:cs="Times New Roman"/>
          <w:sz w:val="24"/>
          <w:szCs w:val="24"/>
        </w:rPr>
        <w:t xml:space="preserve">, oświadczam/y, że Wykonawca </w:t>
      </w:r>
      <w:r w:rsidRPr="00FB7189">
        <w:rPr>
          <w:rFonts w:ascii="Times New Roman" w:hAnsi="Times New Roman" w:cs="Times New Roman"/>
          <w:b/>
          <w:bCs/>
          <w:sz w:val="24"/>
          <w:szCs w:val="24"/>
        </w:rPr>
        <w:t>nie podlega wykluczeniu</w:t>
      </w:r>
      <w:r w:rsidRPr="00FB7189">
        <w:rPr>
          <w:rFonts w:ascii="Times New Roman" w:hAnsi="Times New Roman" w:cs="Times New Roman"/>
          <w:sz w:val="24"/>
          <w:szCs w:val="24"/>
        </w:rPr>
        <w:t xml:space="preserve"> z postępowania na podstawie:</w:t>
      </w:r>
    </w:p>
    <w:p w14:paraId="148CA2E3" w14:textId="77777777" w:rsidR="00FB7189" w:rsidRPr="00FB7189" w:rsidRDefault="00FB7189" w:rsidP="00FB7189">
      <w:pPr>
        <w:tabs>
          <w:tab w:val="left" w:pos="175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189">
        <w:rPr>
          <w:rFonts w:ascii="Times New Roman" w:hAnsi="Times New Roman" w:cs="Times New Roman"/>
          <w:b/>
          <w:bCs/>
          <w:sz w:val="24"/>
          <w:szCs w:val="24"/>
        </w:rPr>
        <w:t>1. art. 5k rozporządzenia Rady (UE) nr 833/2014</w:t>
      </w:r>
      <w:r w:rsidRPr="00FB7189">
        <w:rPr>
          <w:rFonts w:ascii="Times New Roman" w:hAnsi="Times New Roman" w:cs="Times New Roman"/>
          <w:sz w:val="24"/>
          <w:szCs w:val="24"/>
        </w:rPr>
        <w:t xml:space="preserve"> w brzmieniu nadanym rozporządzeniem Rady (UE) 2022/576, tj. oświadczam/y, że Wykonawca nie jest:</w:t>
      </w:r>
    </w:p>
    <w:p w14:paraId="7251AD10" w14:textId="77777777" w:rsidR="00FB7189" w:rsidRPr="00FB7189" w:rsidRDefault="00FB7189" w:rsidP="00FB7189">
      <w:pPr>
        <w:tabs>
          <w:tab w:val="left" w:pos="175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B7189">
        <w:rPr>
          <w:rFonts w:ascii="Times New Roman" w:hAnsi="Times New Roman" w:cs="Times New Roman"/>
          <w:sz w:val="24"/>
          <w:szCs w:val="24"/>
        </w:rPr>
        <w:t>a) obywatelem rosyjskim ani osobą fizyczną lub prawną, podmiotem lub organem z siedzibą w Rosji,</w:t>
      </w:r>
    </w:p>
    <w:p w14:paraId="42692D68" w14:textId="3AE47301" w:rsidR="00FB7189" w:rsidRPr="00FB7189" w:rsidRDefault="00FB7189" w:rsidP="00FB7189">
      <w:pPr>
        <w:tabs>
          <w:tab w:val="left" w:pos="175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B7189">
        <w:rPr>
          <w:rFonts w:ascii="Times New Roman" w:hAnsi="Times New Roman" w:cs="Times New Roman"/>
          <w:sz w:val="24"/>
          <w:szCs w:val="24"/>
        </w:rPr>
        <w:t xml:space="preserve">b) osobą prawną, podmiotem lub organem, do którego prawa własności bezpośrednio </w:t>
      </w:r>
      <w:r w:rsidR="004A280B">
        <w:rPr>
          <w:rFonts w:ascii="Times New Roman" w:hAnsi="Times New Roman" w:cs="Times New Roman"/>
          <w:sz w:val="24"/>
          <w:szCs w:val="24"/>
        </w:rPr>
        <w:br/>
      </w:r>
      <w:r w:rsidRPr="00FB7189">
        <w:rPr>
          <w:rFonts w:ascii="Times New Roman" w:hAnsi="Times New Roman" w:cs="Times New Roman"/>
          <w:sz w:val="24"/>
          <w:szCs w:val="24"/>
        </w:rPr>
        <w:t>lub pośrednio w ponad 50% należą do podmiotu, o którym mowa w lit. a),</w:t>
      </w:r>
    </w:p>
    <w:p w14:paraId="57FFCC84" w14:textId="77777777" w:rsidR="00FB7189" w:rsidRPr="00FB7189" w:rsidRDefault="00FB7189" w:rsidP="00FB7189">
      <w:pPr>
        <w:tabs>
          <w:tab w:val="left" w:pos="175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B7189">
        <w:rPr>
          <w:rFonts w:ascii="Times New Roman" w:hAnsi="Times New Roman" w:cs="Times New Roman"/>
          <w:sz w:val="24"/>
          <w:szCs w:val="24"/>
        </w:rPr>
        <w:t>c) osobą fizyczną lub prawną, podmiotem lub organem działającym w imieniu lub pod kierunkiem podmiotu, o którym mowa w lit. a) lub b),</w:t>
      </w:r>
    </w:p>
    <w:p w14:paraId="74B4F706" w14:textId="691CBECF" w:rsidR="00FB7189" w:rsidRPr="00FB7189" w:rsidRDefault="00FB7189" w:rsidP="00FB7189">
      <w:pPr>
        <w:tabs>
          <w:tab w:val="left" w:pos="1758"/>
        </w:tabs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B7189">
        <w:rPr>
          <w:rFonts w:ascii="Times New Roman" w:hAnsi="Times New Roman" w:cs="Times New Roman"/>
          <w:sz w:val="24"/>
          <w:szCs w:val="24"/>
        </w:rPr>
        <w:t xml:space="preserve">d) oraz że w realizacji zamówienia nie będą uczestniczyć podwykonawcy lub dostawcy, </w:t>
      </w:r>
      <w:r w:rsidR="004A280B">
        <w:rPr>
          <w:rFonts w:ascii="Times New Roman" w:hAnsi="Times New Roman" w:cs="Times New Roman"/>
          <w:sz w:val="24"/>
          <w:szCs w:val="24"/>
        </w:rPr>
        <w:br/>
      </w:r>
      <w:r w:rsidRPr="00FB7189">
        <w:rPr>
          <w:rFonts w:ascii="Times New Roman" w:hAnsi="Times New Roman" w:cs="Times New Roman"/>
          <w:sz w:val="24"/>
          <w:szCs w:val="24"/>
        </w:rPr>
        <w:t xml:space="preserve">na których przypada ponad 10% wartości zamówienia, należący do kategorii podmiotów, </w:t>
      </w:r>
      <w:r>
        <w:rPr>
          <w:rFonts w:ascii="Times New Roman" w:hAnsi="Times New Roman" w:cs="Times New Roman"/>
          <w:sz w:val="24"/>
          <w:szCs w:val="24"/>
        </w:rPr>
        <w:br/>
      </w:r>
      <w:r w:rsidRPr="00FB7189">
        <w:rPr>
          <w:rFonts w:ascii="Times New Roman" w:hAnsi="Times New Roman" w:cs="Times New Roman"/>
          <w:sz w:val="24"/>
          <w:szCs w:val="24"/>
        </w:rPr>
        <w:t>o których mowa w lit. a)-c).</w:t>
      </w:r>
    </w:p>
    <w:p w14:paraId="5D75A93F" w14:textId="77777777" w:rsidR="00FB7189" w:rsidRPr="00FB7189" w:rsidRDefault="00FB7189" w:rsidP="00FB7189">
      <w:pPr>
        <w:tabs>
          <w:tab w:val="left" w:pos="175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189">
        <w:rPr>
          <w:rFonts w:ascii="Times New Roman" w:hAnsi="Times New Roman" w:cs="Times New Roman"/>
          <w:b/>
          <w:bCs/>
          <w:sz w:val="24"/>
          <w:szCs w:val="24"/>
        </w:rPr>
        <w:t xml:space="preserve">2. art. 7 ust. 1 ustawy z dnia 13 kwietnia 2022 r. </w:t>
      </w:r>
      <w:r w:rsidRPr="00FB7189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narodowego, tj. oświadczam/y, że Wykonawca:</w:t>
      </w:r>
    </w:p>
    <w:p w14:paraId="05EAD0B3" w14:textId="77777777" w:rsidR="00FB7189" w:rsidRPr="00FB7189" w:rsidRDefault="00FB7189" w:rsidP="00FB7189">
      <w:pPr>
        <w:tabs>
          <w:tab w:val="left" w:pos="175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B7189">
        <w:rPr>
          <w:rFonts w:ascii="Times New Roman" w:hAnsi="Times New Roman" w:cs="Times New Roman"/>
          <w:sz w:val="24"/>
          <w:szCs w:val="24"/>
        </w:rPr>
        <w:t>a) nie jest wymieniony w wykazach określonych w rozporządzeniu 765/2006 i rozporządzeniu 269/2014 ani wpisany na listę na podstawie decyzji w sprawie wpisu na listę,</w:t>
      </w:r>
    </w:p>
    <w:p w14:paraId="1C550B57" w14:textId="77777777" w:rsidR="00FB7189" w:rsidRPr="00FB7189" w:rsidRDefault="00FB7189" w:rsidP="00FB7189">
      <w:pPr>
        <w:tabs>
          <w:tab w:val="left" w:pos="175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B7189">
        <w:rPr>
          <w:rFonts w:ascii="Times New Roman" w:hAnsi="Times New Roman" w:cs="Times New Roman"/>
          <w:sz w:val="24"/>
          <w:szCs w:val="24"/>
        </w:rPr>
        <w:lastRenderedPageBreak/>
        <w:t>b) nie jest podmiotem, którego beneficjentem rzeczywistym jest osoba wymieniona w tych wykazach albo wpisana na listę, w przypadkach określonych w art. 7 ust. 1 pkt 2 ustawy,</w:t>
      </w:r>
    </w:p>
    <w:p w14:paraId="05A0D7CF" w14:textId="77777777" w:rsidR="00FB7189" w:rsidRPr="00FB7189" w:rsidRDefault="00FB7189" w:rsidP="00FB7189">
      <w:pPr>
        <w:tabs>
          <w:tab w:val="left" w:pos="1758"/>
        </w:tabs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B7189">
        <w:rPr>
          <w:rFonts w:ascii="Times New Roman" w:hAnsi="Times New Roman" w:cs="Times New Roman"/>
          <w:sz w:val="24"/>
          <w:szCs w:val="24"/>
        </w:rPr>
        <w:t>c) nie jest podmiotem, którego jednostką dominującą jest podmiot wymieniony w tych wykazach albo wpisany na listę, w przypadkach określonych w art. 7 ust. 1 pkt 3 ustawy.</w:t>
      </w:r>
    </w:p>
    <w:p w14:paraId="78647283" w14:textId="0A53C5E9" w:rsidR="009E3267" w:rsidRPr="00455DD6" w:rsidRDefault="00FB7189" w:rsidP="00FB7189">
      <w:pPr>
        <w:tabs>
          <w:tab w:val="left" w:pos="1758"/>
        </w:tabs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B7189">
        <w:rPr>
          <w:rFonts w:ascii="Times New Roman" w:hAnsi="Times New Roman" w:cs="Times New Roman"/>
          <w:sz w:val="24"/>
          <w:szCs w:val="24"/>
        </w:rPr>
        <w:t>Oświadczam/y, że powyższe dane są zgodne z prawdą i składam/y niniejsze oświadczenie pod rygorem odpowiedzialności za złożenie fałszywego oświadczenia.</w:t>
      </w:r>
    </w:p>
    <w:p w14:paraId="4579A241" w14:textId="77777777" w:rsidR="00FB7189" w:rsidRDefault="00FB7189" w:rsidP="00FB7189">
      <w:pPr>
        <w:tabs>
          <w:tab w:val="left" w:pos="1758"/>
        </w:tabs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96AF777" w14:textId="0BB54DE3" w:rsidR="009E3267" w:rsidRPr="00455DD6" w:rsidRDefault="009E3267" w:rsidP="00FB7189">
      <w:pPr>
        <w:tabs>
          <w:tab w:val="left" w:pos="1758"/>
        </w:tabs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DD6">
        <w:rPr>
          <w:rFonts w:ascii="Times New Roman" w:hAnsi="Times New Roman" w:cs="Times New Roman"/>
          <w:i/>
          <w:iCs/>
          <w:sz w:val="24"/>
          <w:szCs w:val="24"/>
        </w:rPr>
        <w:t>Miejscowość ...................... dnia ...............roku</w:t>
      </w:r>
    </w:p>
    <w:p w14:paraId="67AD06F6" w14:textId="77777777" w:rsidR="00F43C06" w:rsidRDefault="00F43C06" w:rsidP="00181104">
      <w:pPr>
        <w:pStyle w:val="Tretekstu"/>
        <w:spacing w:after="0"/>
        <w:rPr>
          <w:i/>
          <w:iCs/>
          <w:lang w:val="pl-PL"/>
        </w:rPr>
      </w:pPr>
    </w:p>
    <w:p w14:paraId="04E85488" w14:textId="77777777" w:rsidR="00FB7189" w:rsidRDefault="00FB7189" w:rsidP="00181104">
      <w:pPr>
        <w:pStyle w:val="Tretekstu"/>
        <w:spacing w:after="0"/>
        <w:rPr>
          <w:i/>
          <w:iCs/>
          <w:lang w:val="pl-PL"/>
        </w:rPr>
      </w:pPr>
    </w:p>
    <w:p w14:paraId="6A59D620" w14:textId="77777777" w:rsidR="00FB7189" w:rsidRPr="00455DD6" w:rsidRDefault="00FB7189" w:rsidP="00181104">
      <w:pPr>
        <w:pStyle w:val="Tretekstu"/>
        <w:spacing w:after="0"/>
        <w:rPr>
          <w:i/>
          <w:iCs/>
          <w:lang w:val="pl-PL"/>
        </w:rPr>
      </w:pPr>
    </w:p>
    <w:p w14:paraId="1CDB7E37" w14:textId="77777777" w:rsidR="009E3267" w:rsidRPr="00455DD6" w:rsidRDefault="009E3267" w:rsidP="009E3267">
      <w:pPr>
        <w:pStyle w:val="Tretekstu"/>
        <w:spacing w:after="0"/>
        <w:ind w:left="540"/>
        <w:jc w:val="right"/>
        <w:rPr>
          <w:i/>
          <w:iCs/>
        </w:rPr>
      </w:pPr>
      <w:r w:rsidRPr="00455DD6">
        <w:rPr>
          <w:i/>
          <w:iCs/>
        </w:rPr>
        <w:t>.......................................................................</w:t>
      </w:r>
    </w:p>
    <w:p w14:paraId="2B85C026" w14:textId="77777777" w:rsidR="009E3267" w:rsidRPr="00455DD6" w:rsidRDefault="009E3267" w:rsidP="009E3267">
      <w:pPr>
        <w:pStyle w:val="Tretekstu"/>
        <w:spacing w:after="0"/>
        <w:ind w:left="540"/>
        <w:jc w:val="right"/>
        <w:rPr>
          <w:i/>
          <w:iCs/>
        </w:rPr>
      </w:pPr>
      <w:r w:rsidRPr="00455DD6">
        <w:rPr>
          <w:i/>
          <w:iCs/>
        </w:rPr>
        <w:t>(pieczęć i podpis osoby uprawnionej do</w:t>
      </w:r>
    </w:p>
    <w:p w14:paraId="20900EFB" w14:textId="2E4CA410" w:rsidR="001B4AD5" w:rsidRPr="00455DD6" w:rsidRDefault="009E3267" w:rsidP="009E3267">
      <w:pPr>
        <w:pStyle w:val="Tretekstu"/>
        <w:spacing w:after="0"/>
        <w:ind w:left="540"/>
        <w:jc w:val="right"/>
      </w:pPr>
      <w:r w:rsidRPr="00455DD6">
        <w:rPr>
          <w:i/>
          <w:iCs/>
        </w:rPr>
        <w:t>składania oświadczeń woli w imieniu Wykonawcy)</w:t>
      </w:r>
    </w:p>
    <w:sectPr w:rsidR="001B4AD5" w:rsidRPr="00455DD6" w:rsidSect="00836AA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9A7B368" w15:done="0"/>
  <w15:commentEx w15:paraId="55A07C3A" w15:done="0"/>
  <w15:commentEx w15:paraId="49EEA8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0F1D1AD" w16cex:dateUtc="2026-03-17T08:34:00Z"/>
  <w16cex:commentExtensible w16cex:durableId="6CA09413" w16cex:dateUtc="2026-03-17T08:34:00Z"/>
  <w16cex:commentExtensible w16cex:durableId="3E49E79F" w16cex:dateUtc="2026-03-17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9A7B368" w16cid:durableId="20F1D1AD"/>
  <w16cid:commentId w16cid:paraId="55A07C3A" w16cid:durableId="6CA09413"/>
  <w16cid:commentId w16cid:paraId="49EEA8D2" w16cid:durableId="3E49E79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F17BF" w14:textId="77777777" w:rsidR="00E84ADD" w:rsidRDefault="00E84ADD" w:rsidP="00B93A98">
      <w:pPr>
        <w:spacing w:after="0" w:line="240" w:lineRule="auto"/>
      </w:pPr>
      <w:r>
        <w:separator/>
      </w:r>
    </w:p>
  </w:endnote>
  <w:endnote w:type="continuationSeparator" w:id="0">
    <w:p w14:paraId="0291FBE2" w14:textId="77777777" w:rsidR="00E84ADD" w:rsidRDefault="00E84ADD" w:rsidP="00B93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-PL">
    <w:altName w:val="Univers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67C5F" w14:textId="77777777" w:rsidR="007308DF" w:rsidRDefault="007308DF" w:rsidP="007308DF">
    <w:pPr>
      <w:pStyle w:val="Stopka"/>
      <w:pBdr>
        <w:top w:val="single" w:sz="4" w:space="1" w:color="D9D9D9" w:themeColor="background1" w:themeShade="D9"/>
      </w:pBdr>
      <w:jc w:val="center"/>
    </w:pPr>
  </w:p>
  <w:sdt>
    <w:sdtPr>
      <w:id w:val="17741363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12244D3" w14:textId="47165C0F" w:rsidR="007308DF" w:rsidRPr="007308DF" w:rsidRDefault="007308DF">
        <w:pPr>
          <w:pStyle w:val="Stopka"/>
          <w:jc w:val="center"/>
          <w:rPr>
            <w:rFonts w:ascii="Times New Roman" w:hAnsi="Times New Roman" w:cs="Times New Roman"/>
          </w:rPr>
        </w:pPr>
        <w:r w:rsidRPr="007308DF">
          <w:rPr>
            <w:rFonts w:ascii="Times New Roman" w:hAnsi="Times New Roman" w:cs="Times New Roman"/>
          </w:rPr>
          <w:fldChar w:fldCharType="begin"/>
        </w:r>
        <w:r w:rsidRPr="007308DF">
          <w:rPr>
            <w:rFonts w:ascii="Times New Roman" w:hAnsi="Times New Roman" w:cs="Times New Roman"/>
          </w:rPr>
          <w:instrText>PAGE   \* MERGEFORMAT</w:instrText>
        </w:r>
        <w:r w:rsidRPr="007308DF">
          <w:rPr>
            <w:rFonts w:ascii="Times New Roman" w:hAnsi="Times New Roman" w:cs="Times New Roman"/>
          </w:rPr>
          <w:fldChar w:fldCharType="separate"/>
        </w:r>
        <w:r w:rsidR="000C6C62">
          <w:rPr>
            <w:rFonts w:ascii="Times New Roman" w:hAnsi="Times New Roman" w:cs="Times New Roman"/>
            <w:noProof/>
          </w:rPr>
          <w:t>12</w:t>
        </w:r>
        <w:r w:rsidRPr="007308DF">
          <w:rPr>
            <w:rFonts w:ascii="Times New Roman" w:hAnsi="Times New Roman" w:cs="Times New Roman"/>
          </w:rPr>
          <w:fldChar w:fldCharType="end"/>
        </w:r>
      </w:p>
    </w:sdtContent>
  </w:sdt>
  <w:p w14:paraId="42391F1E" w14:textId="77777777" w:rsidR="007308DF" w:rsidRDefault="007308D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B98574" w14:textId="77777777" w:rsidR="00E84ADD" w:rsidRDefault="00E84ADD" w:rsidP="00B93A98">
      <w:pPr>
        <w:spacing w:after="0" w:line="240" w:lineRule="auto"/>
      </w:pPr>
      <w:r>
        <w:separator/>
      </w:r>
    </w:p>
  </w:footnote>
  <w:footnote w:type="continuationSeparator" w:id="0">
    <w:p w14:paraId="4EF848C9" w14:textId="77777777" w:rsidR="00E84ADD" w:rsidRDefault="00E84ADD" w:rsidP="00B93A98">
      <w:pPr>
        <w:spacing w:after="0" w:line="240" w:lineRule="auto"/>
      </w:pPr>
      <w:r>
        <w:continuationSeparator/>
      </w:r>
    </w:p>
  </w:footnote>
  <w:footnote w:id="1">
    <w:p w14:paraId="73C91D80" w14:textId="77777777" w:rsidR="005A3BC5" w:rsidRPr="00836AA2" w:rsidRDefault="005A3BC5" w:rsidP="005A3BC5">
      <w:pPr>
        <w:pStyle w:val="Tekstprzypisudolnego"/>
        <w:jc w:val="both"/>
        <w:rPr>
          <w:sz w:val="18"/>
          <w:szCs w:val="18"/>
        </w:rPr>
      </w:pPr>
      <w:r w:rsidRPr="00836AA2">
        <w:rPr>
          <w:rStyle w:val="Odwoanieprzypisudolnego"/>
          <w:sz w:val="18"/>
          <w:szCs w:val="18"/>
        </w:rPr>
        <w:footnoteRef/>
      </w:r>
      <w:r w:rsidRPr="00836AA2">
        <w:rPr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585AB6A" w14:textId="6A715464" w:rsidR="00836AA2" w:rsidRDefault="00836AA2">
      <w:pPr>
        <w:pStyle w:val="Tekstprzypisudolnego"/>
      </w:pPr>
      <w:r w:rsidRPr="00836AA2">
        <w:rPr>
          <w:rStyle w:val="Odwoanieprzypisudolnego"/>
          <w:sz w:val="18"/>
          <w:szCs w:val="18"/>
        </w:rPr>
        <w:footnoteRef/>
      </w:r>
      <w:r w:rsidRPr="00836AA2">
        <w:rPr>
          <w:sz w:val="18"/>
          <w:szCs w:val="18"/>
        </w:rPr>
        <w:t xml:space="preserve"> </w:t>
      </w:r>
      <w:r w:rsidRPr="00836AA2">
        <w:rPr>
          <w:rFonts w:eastAsia="Times New Roman"/>
          <w:iCs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3">
    <w:p w14:paraId="74AC8EC3" w14:textId="77777777" w:rsidR="00836AA2" w:rsidRPr="00836AA2" w:rsidRDefault="00836AA2" w:rsidP="00836AA2">
      <w:pPr>
        <w:pStyle w:val="Tekstprzypisudolnego"/>
        <w:rPr>
          <w:sz w:val="18"/>
          <w:szCs w:val="18"/>
        </w:rPr>
      </w:pPr>
      <w:r w:rsidRPr="00836AA2">
        <w:rPr>
          <w:rStyle w:val="Odwoanieprzypisudolnego"/>
          <w:sz w:val="18"/>
          <w:szCs w:val="18"/>
        </w:rPr>
        <w:footnoteRef/>
      </w:r>
      <w:r w:rsidRPr="00836AA2">
        <w:rPr>
          <w:sz w:val="18"/>
          <w:szCs w:val="18"/>
        </w:rPr>
        <w:t xml:space="preserve"> </w:t>
      </w:r>
      <w:r w:rsidRPr="00836AA2">
        <w:rPr>
          <w:rFonts w:eastAsia="Times New Roman"/>
          <w:sz w:val="18"/>
          <w:szCs w:val="18"/>
        </w:rPr>
        <w:t>dla potwierdzenia doświadczenia do oferty należy dołączyć</w:t>
      </w:r>
      <w:r w:rsidRPr="00836AA2">
        <w:rPr>
          <w:rFonts w:eastAsia="Times New Roman"/>
          <w:sz w:val="18"/>
          <w:szCs w:val="18"/>
          <w:highlight w:val="white"/>
        </w:rPr>
        <w:t xml:space="preserve"> referencje (wyciągi z projektów – pierwsze strony, protokoły odbiorów, oświadczenia, inne – potwierdzające w/w wymaganie)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C4A05" w14:textId="3173AE66" w:rsidR="00B93A98" w:rsidRDefault="00B93A98">
    <w:pPr>
      <w:pStyle w:val="Nagwek"/>
    </w:pPr>
    <w:r>
      <w:rPr>
        <w:noProof/>
        <w:lang w:eastAsia="pl-PL"/>
      </w:rPr>
      <w:drawing>
        <wp:inline distT="0" distB="0" distL="0" distR="0" wp14:anchorId="3DF63DB2" wp14:editId="4D18B539">
          <wp:extent cx="5486400" cy="642699"/>
          <wp:effectExtent l="0" t="0" r="0" b="5080"/>
          <wp:docPr id="213394016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6426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51077BE"/>
    <w:multiLevelType w:val="hybridMultilevel"/>
    <w:tmpl w:val="E0E0A5E6"/>
    <w:lvl w:ilvl="0" w:tplc="ED660458">
      <w:start w:val="1"/>
      <w:numFmt w:val="decimal"/>
      <w:lvlText w:val="%1)"/>
      <w:lvlJc w:val="left"/>
      <w:pPr>
        <w:ind w:left="360" w:hanging="360"/>
      </w:pPr>
      <w:rPr>
        <w:b w:val="0"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E619EB"/>
    <w:multiLevelType w:val="hybridMultilevel"/>
    <w:tmpl w:val="2056C89A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D7D47A2"/>
    <w:multiLevelType w:val="hybridMultilevel"/>
    <w:tmpl w:val="2056C89A"/>
    <w:lvl w:ilvl="0" w:tplc="59B4DDA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5D01EB5"/>
    <w:multiLevelType w:val="hybridMultilevel"/>
    <w:tmpl w:val="5E6228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F6D96"/>
    <w:multiLevelType w:val="hybridMultilevel"/>
    <w:tmpl w:val="AD6C9016"/>
    <w:lvl w:ilvl="0" w:tplc="014E5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DD30ECB"/>
    <w:multiLevelType w:val="hybridMultilevel"/>
    <w:tmpl w:val="59CE96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8E50C7"/>
    <w:multiLevelType w:val="hybridMultilevel"/>
    <w:tmpl w:val="4F6C3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462670"/>
    <w:multiLevelType w:val="hybridMultilevel"/>
    <w:tmpl w:val="EDA6996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04150013">
      <w:start w:val="1"/>
      <w:numFmt w:val="upperRoman"/>
      <w:lvlText w:val="%4."/>
      <w:lvlJc w:val="righ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3B81C28"/>
    <w:multiLevelType w:val="hybridMultilevel"/>
    <w:tmpl w:val="E4EE04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6795150"/>
    <w:multiLevelType w:val="multilevel"/>
    <w:tmpl w:val="64D47C5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nsid w:val="4D1B55CF"/>
    <w:multiLevelType w:val="hybridMultilevel"/>
    <w:tmpl w:val="3CC02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B84131"/>
    <w:multiLevelType w:val="hybridMultilevel"/>
    <w:tmpl w:val="962E04E6"/>
    <w:lvl w:ilvl="0" w:tplc="041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CE29B7"/>
    <w:multiLevelType w:val="hybridMultilevel"/>
    <w:tmpl w:val="F5B02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785859"/>
    <w:multiLevelType w:val="hybridMultilevel"/>
    <w:tmpl w:val="4DF65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D242F9"/>
    <w:multiLevelType w:val="hybridMultilevel"/>
    <w:tmpl w:val="CDC488C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3845B19"/>
    <w:multiLevelType w:val="hybridMultilevel"/>
    <w:tmpl w:val="CDC488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A735D83"/>
    <w:multiLevelType w:val="hybridMultilevel"/>
    <w:tmpl w:val="82FC9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C651F0"/>
    <w:multiLevelType w:val="hybridMultilevel"/>
    <w:tmpl w:val="5736486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22"/>
  </w:num>
  <w:num w:numId="12">
    <w:abstractNumId w:val="28"/>
  </w:num>
  <w:num w:numId="13">
    <w:abstractNumId w:val="16"/>
  </w:num>
  <w:num w:numId="14">
    <w:abstractNumId w:val="23"/>
  </w:num>
  <w:num w:numId="15">
    <w:abstractNumId w:val="17"/>
  </w:num>
  <w:num w:numId="16">
    <w:abstractNumId w:val="25"/>
  </w:num>
  <w:num w:numId="17">
    <w:abstractNumId w:val="14"/>
  </w:num>
  <w:num w:numId="18">
    <w:abstractNumId w:val="9"/>
  </w:num>
  <w:num w:numId="19">
    <w:abstractNumId w:val="11"/>
  </w:num>
  <w:num w:numId="20">
    <w:abstractNumId w:val="26"/>
  </w:num>
  <w:num w:numId="21">
    <w:abstractNumId w:val="21"/>
  </w:num>
  <w:num w:numId="22">
    <w:abstractNumId w:val="19"/>
  </w:num>
  <w:num w:numId="23">
    <w:abstractNumId w:val="15"/>
  </w:num>
  <w:num w:numId="24">
    <w:abstractNumId w:val="24"/>
  </w:num>
  <w:num w:numId="25">
    <w:abstractNumId w:val="18"/>
  </w:num>
  <w:num w:numId="26">
    <w:abstractNumId w:val="10"/>
  </w:num>
  <w:num w:numId="27">
    <w:abstractNumId w:val="12"/>
  </w:num>
  <w:num w:numId="28">
    <w:abstractNumId w:val="27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. Fiołka">
    <w15:presenceInfo w15:providerId="None" w15:userId="A. Fioł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C6C62"/>
    <w:rsid w:val="000D3BD4"/>
    <w:rsid w:val="000D4AF4"/>
    <w:rsid w:val="0015074B"/>
    <w:rsid w:val="001679AF"/>
    <w:rsid w:val="00181104"/>
    <w:rsid w:val="00181F7C"/>
    <w:rsid w:val="001B4AD5"/>
    <w:rsid w:val="001C270B"/>
    <w:rsid w:val="00200612"/>
    <w:rsid w:val="00235CC3"/>
    <w:rsid w:val="00252710"/>
    <w:rsid w:val="002615F7"/>
    <w:rsid w:val="0029639D"/>
    <w:rsid w:val="002C4A19"/>
    <w:rsid w:val="00326F90"/>
    <w:rsid w:val="003670A8"/>
    <w:rsid w:val="00381687"/>
    <w:rsid w:val="00417083"/>
    <w:rsid w:val="00452E66"/>
    <w:rsid w:val="00455DD6"/>
    <w:rsid w:val="004A280B"/>
    <w:rsid w:val="004E6751"/>
    <w:rsid w:val="00551EF5"/>
    <w:rsid w:val="00573D09"/>
    <w:rsid w:val="005A0BC0"/>
    <w:rsid w:val="005A3BC5"/>
    <w:rsid w:val="005C38CF"/>
    <w:rsid w:val="00692A08"/>
    <w:rsid w:val="006C3BB0"/>
    <w:rsid w:val="007308DF"/>
    <w:rsid w:val="00776056"/>
    <w:rsid w:val="0078654F"/>
    <w:rsid w:val="00836AA2"/>
    <w:rsid w:val="009B0594"/>
    <w:rsid w:val="009C76C4"/>
    <w:rsid w:val="009E3267"/>
    <w:rsid w:val="00A67B47"/>
    <w:rsid w:val="00AA1D8D"/>
    <w:rsid w:val="00AB2595"/>
    <w:rsid w:val="00AC6E4C"/>
    <w:rsid w:val="00B1096D"/>
    <w:rsid w:val="00B2791C"/>
    <w:rsid w:val="00B32A41"/>
    <w:rsid w:val="00B47730"/>
    <w:rsid w:val="00B93A98"/>
    <w:rsid w:val="00BA64D3"/>
    <w:rsid w:val="00BF33EB"/>
    <w:rsid w:val="00C306B4"/>
    <w:rsid w:val="00CB0664"/>
    <w:rsid w:val="00D1108C"/>
    <w:rsid w:val="00DA2FEE"/>
    <w:rsid w:val="00E4233C"/>
    <w:rsid w:val="00E84ADD"/>
    <w:rsid w:val="00EE35C9"/>
    <w:rsid w:val="00EF544C"/>
    <w:rsid w:val="00F22692"/>
    <w:rsid w:val="00F43C06"/>
    <w:rsid w:val="00FA5FDD"/>
    <w:rsid w:val="00FB718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11B16E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link w:val="BezodstpwZnak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qFormat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cze">
    <w:name w:val="Hyperlink"/>
    <w:uiPriority w:val="99"/>
    <w:rsid w:val="00BA64D3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BA64D3"/>
  </w:style>
  <w:style w:type="paragraph" w:styleId="Tekstprzypisudolnego">
    <w:name w:val="footnote text"/>
    <w:basedOn w:val="Normalny"/>
    <w:link w:val="TekstprzypisudolnegoZnak"/>
    <w:rsid w:val="00BA64D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A64D3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uiPriority w:val="99"/>
    <w:qFormat/>
    <w:rsid w:val="00BA64D3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BA64D3"/>
  </w:style>
  <w:style w:type="paragraph" w:styleId="NormalnyWeb">
    <w:name w:val="Normal (Web)"/>
    <w:basedOn w:val="Normalny"/>
    <w:uiPriority w:val="99"/>
    <w:unhideWhenUsed/>
    <w:rsid w:val="00BA64D3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A64D3"/>
    <w:pPr>
      <w:spacing w:after="120" w:line="240" w:lineRule="auto"/>
      <w:ind w:left="283"/>
    </w:pPr>
    <w:rPr>
      <w:rFonts w:ascii="Calibri" w:eastAsia="Calibri" w:hAnsi="Calibri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A64D3"/>
    <w:rPr>
      <w:rFonts w:ascii="Calibri" w:eastAsia="Calibri" w:hAnsi="Calibri" w:cs="Times New Roman"/>
      <w:sz w:val="24"/>
      <w:szCs w:val="24"/>
      <w:lang w:val="pl-PL"/>
    </w:rPr>
  </w:style>
  <w:style w:type="paragraph" w:customStyle="1" w:styleId="Normalny1">
    <w:name w:val="Normalny1"/>
    <w:rsid w:val="00BA64D3"/>
    <w:pPr>
      <w:suppressAutoHyphens/>
      <w:autoSpaceDE w:val="0"/>
      <w:autoSpaceDN w:val="0"/>
      <w:spacing w:after="0" w:line="240" w:lineRule="auto"/>
      <w:textAlignment w:val="baseline"/>
    </w:pPr>
    <w:rPr>
      <w:rFonts w:ascii="Univers-PL" w:eastAsia="Univers-PL" w:hAnsi="Univers-PL" w:cs="Univers-PL"/>
      <w:sz w:val="19"/>
      <w:szCs w:val="19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15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15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15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15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15F7"/>
    <w:rPr>
      <w:b/>
      <w:bCs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A2FE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A2FEE"/>
    <w:rPr>
      <w:lang w:val="pl-PL"/>
    </w:rPr>
  </w:style>
  <w:style w:type="paragraph" w:customStyle="1" w:styleId="Tretekstu">
    <w:name w:val="Treść tekstu"/>
    <w:basedOn w:val="Normalny"/>
    <w:rsid w:val="009E326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E66"/>
    <w:rPr>
      <w:rFonts w:ascii="Tahoma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link w:val="BezodstpwZnak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qFormat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cze">
    <w:name w:val="Hyperlink"/>
    <w:uiPriority w:val="99"/>
    <w:rsid w:val="00BA64D3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BA64D3"/>
  </w:style>
  <w:style w:type="paragraph" w:styleId="Tekstprzypisudolnego">
    <w:name w:val="footnote text"/>
    <w:basedOn w:val="Normalny"/>
    <w:link w:val="TekstprzypisudolnegoZnak"/>
    <w:rsid w:val="00BA64D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A64D3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uiPriority w:val="99"/>
    <w:qFormat/>
    <w:rsid w:val="00BA64D3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BA64D3"/>
  </w:style>
  <w:style w:type="paragraph" w:styleId="NormalnyWeb">
    <w:name w:val="Normal (Web)"/>
    <w:basedOn w:val="Normalny"/>
    <w:uiPriority w:val="99"/>
    <w:unhideWhenUsed/>
    <w:rsid w:val="00BA64D3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A64D3"/>
    <w:pPr>
      <w:spacing w:after="120" w:line="240" w:lineRule="auto"/>
      <w:ind w:left="283"/>
    </w:pPr>
    <w:rPr>
      <w:rFonts w:ascii="Calibri" w:eastAsia="Calibri" w:hAnsi="Calibri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A64D3"/>
    <w:rPr>
      <w:rFonts w:ascii="Calibri" w:eastAsia="Calibri" w:hAnsi="Calibri" w:cs="Times New Roman"/>
      <w:sz w:val="24"/>
      <w:szCs w:val="24"/>
      <w:lang w:val="pl-PL"/>
    </w:rPr>
  </w:style>
  <w:style w:type="paragraph" w:customStyle="1" w:styleId="Normalny1">
    <w:name w:val="Normalny1"/>
    <w:rsid w:val="00BA64D3"/>
    <w:pPr>
      <w:suppressAutoHyphens/>
      <w:autoSpaceDE w:val="0"/>
      <w:autoSpaceDN w:val="0"/>
      <w:spacing w:after="0" w:line="240" w:lineRule="auto"/>
      <w:textAlignment w:val="baseline"/>
    </w:pPr>
    <w:rPr>
      <w:rFonts w:ascii="Univers-PL" w:eastAsia="Univers-PL" w:hAnsi="Univers-PL" w:cs="Univers-PL"/>
      <w:sz w:val="19"/>
      <w:szCs w:val="19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15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15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15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15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15F7"/>
    <w:rPr>
      <w:b/>
      <w:bCs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A2FE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A2FEE"/>
    <w:rPr>
      <w:lang w:val="pl-PL"/>
    </w:rPr>
  </w:style>
  <w:style w:type="paragraph" w:customStyle="1" w:styleId="Tretekstu">
    <w:name w:val="Treść tekstu"/>
    <w:basedOn w:val="Normalny"/>
    <w:rsid w:val="009E326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E66"/>
    <w:rPr>
      <w:rFonts w:ascii="Tahoma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8B550AA-C74D-47E6-B4CA-9B362E6B9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2093</Words>
  <Characters>12558</Characters>
  <Application>Microsoft Office Word</Application>
  <DocSecurity>0</DocSecurity>
  <Lines>104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14622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Michał</cp:lastModifiedBy>
  <cp:revision>25</cp:revision>
  <cp:lastPrinted>2026-03-17T12:26:00Z</cp:lastPrinted>
  <dcterms:created xsi:type="dcterms:W3CDTF">2026-03-12T08:45:00Z</dcterms:created>
  <dcterms:modified xsi:type="dcterms:W3CDTF">2026-03-17T12:27:00Z</dcterms:modified>
</cp:coreProperties>
</file>